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E993CA" w14:textId="77777777" w:rsidR="00E96828" w:rsidRDefault="001D49CE" w:rsidP="001D49CE">
      <w:pPr>
        <w:pStyle w:val="Heading1"/>
        <w:bidi/>
      </w:pPr>
      <w:r>
        <w:rPr>
          <w:rFonts w:cs="Calibri"/>
          <w:rtl/>
        </w:rPr>
        <w:t>دليل</w:t>
      </w:r>
      <w:r>
        <w:t xml:space="preserve"> </w:t>
      </w:r>
      <w:r>
        <w:rPr>
          <w:rFonts w:cs="Calibri"/>
          <w:rtl/>
        </w:rPr>
        <w:t>المريض</w:t>
      </w:r>
      <w:r>
        <w:t xml:space="preserve"> </w:t>
      </w:r>
      <w:r>
        <w:rPr>
          <w:rFonts w:cs="Calibri"/>
          <w:rtl/>
        </w:rPr>
        <w:t>للإقلاع</w:t>
      </w:r>
      <w:r>
        <w:t xml:space="preserve"> </w:t>
      </w:r>
      <w:r>
        <w:rPr>
          <w:rFonts w:cs="Calibri"/>
          <w:rtl/>
        </w:rPr>
        <w:t>عن</w:t>
      </w:r>
      <w:r>
        <w:t xml:space="preserve"> </w:t>
      </w:r>
      <w:r>
        <w:rPr>
          <w:rFonts w:cs="Calibri"/>
          <w:rtl/>
        </w:rPr>
        <w:t>التدخين</w:t>
      </w:r>
      <w:r>
        <w:t xml:space="preserve"> </w:t>
      </w:r>
      <w:r>
        <w:rPr>
          <w:rFonts w:cs="Calibri"/>
          <w:rtl/>
        </w:rPr>
        <w:t>باستخدام</w:t>
      </w:r>
      <w:r>
        <w:t xml:space="preserve"> </w:t>
      </w:r>
      <w:r>
        <w:rPr>
          <w:rFonts w:cs="Calibri"/>
          <w:rtl/>
        </w:rPr>
        <w:t>أقراص</w:t>
      </w:r>
      <w:r>
        <w:t xml:space="preserve"> NIKITABS®</w:t>
      </w:r>
    </w:p>
    <w:p w14:paraId="53D77E6E" w14:textId="77777777" w:rsidR="00E96828" w:rsidRDefault="001D49CE" w:rsidP="001D49CE">
      <w:pPr>
        <w:pStyle w:val="Heading2"/>
        <w:bidi/>
      </w:pPr>
      <w:r>
        <w:t>🧠</w:t>
      </w:r>
      <w:r>
        <w:t xml:space="preserve"> </w:t>
      </w:r>
      <w:r>
        <w:rPr>
          <w:rFonts w:cs="Calibri"/>
          <w:rtl/>
        </w:rPr>
        <w:t>كيف</w:t>
      </w:r>
      <w:r>
        <w:t xml:space="preserve"> </w:t>
      </w:r>
      <w:r>
        <w:rPr>
          <w:rFonts w:cs="Calibri"/>
          <w:rtl/>
        </w:rPr>
        <w:t>يعمل</w:t>
      </w:r>
      <w:r>
        <w:t xml:space="preserve"> </w:t>
      </w:r>
      <w:r>
        <w:rPr>
          <w:rFonts w:cs="Calibri"/>
          <w:rtl/>
        </w:rPr>
        <w:t>دواء</w:t>
      </w:r>
      <w:r>
        <w:t xml:space="preserve"> NIKITABS®</w:t>
      </w:r>
      <w:r>
        <w:rPr>
          <w:rFonts w:cs="Calibri"/>
          <w:rtl/>
        </w:rPr>
        <w:t>؟</w:t>
      </w:r>
    </w:p>
    <w:p w14:paraId="0D1A17D5" w14:textId="77777777" w:rsidR="00E96828" w:rsidRDefault="001D49CE" w:rsidP="001D49CE">
      <w:pPr>
        <w:bidi/>
      </w:pPr>
      <w:r>
        <w:rPr>
          <w:rFonts w:cs="Arial"/>
          <w:rtl/>
        </w:rPr>
        <w:t>يساعد</w:t>
      </w:r>
      <w:r>
        <w:t xml:space="preserve"> </w:t>
      </w:r>
      <w:r>
        <w:rPr>
          <w:rFonts w:cs="Arial"/>
          <w:rtl/>
        </w:rPr>
        <w:t>هذا</w:t>
      </w:r>
      <w:r>
        <w:t xml:space="preserve"> </w:t>
      </w:r>
      <w:r>
        <w:rPr>
          <w:rFonts w:cs="Arial"/>
          <w:rtl/>
        </w:rPr>
        <w:t>الدواء</w:t>
      </w:r>
      <w:r>
        <w:t xml:space="preserve"> </w:t>
      </w:r>
      <w:r>
        <w:rPr>
          <w:rFonts w:cs="Arial"/>
          <w:rtl/>
        </w:rPr>
        <w:t>على</w:t>
      </w:r>
      <w:r>
        <w:t xml:space="preserve"> </w:t>
      </w:r>
      <w:r>
        <w:rPr>
          <w:rFonts w:cs="Arial"/>
          <w:rtl/>
        </w:rPr>
        <w:t>تقليل</w:t>
      </w:r>
      <w:r>
        <w:t xml:space="preserve"> </w:t>
      </w:r>
      <w:r>
        <w:rPr>
          <w:rFonts w:cs="Arial"/>
          <w:rtl/>
        </w:rPr>
        <w:t>الرغبة</w:t>
      </w:r>
      <w:r>
        <w:t xml:space="preserve"> </w:t>
      </w:r>
      <w:r>
        <w:rPr>
          <w:rFonts w:cs="Arial"/>
          <w:rtl/>
        </w:rPr>
        <w:t>في</w:t>
      </w:r>
      <w:r>
        <w:t xml:space="preserve"> </w:t>
      </w:r>
      <w:r>
        <w:rPr>
          <w:rFonts w:cs="Arial"/>
          <w:rtl/>
        </w:rPr>
        <w:t>التدخين</w:t>
      </w:r>
      <w:r>
        <w:t xml:space="preserve"> </w:t>
      </w:r>
      <w:r>
        <w:rPr>
          <w:rFonts w:cs="Arial"/>
          <w:rtl/>
        </w:rPr>
        <w:t>من</w:t>
      </w:r>
      <w:r>
        <w:t xml:space="preserve"> </w:t>
      </w:r>
      <w:r>
        <w:rPr>
          <w:rFonts w:cs="Arial"/>
          <w:rtl/>
        </w:rPr>
        <w:t>خلال</w:t>
      </w:r>
      <w:r>
        <w:t xml:space="preserve"> </w:t>
      </w:r>
      <w:r>
        <w:rPr>
          <w:rFonts w:cs="Arial"/>
          <w:rtl/>
        </w:rPr>
        <w:t>الارتباط</w:t>
      </w:r>
      <w:r>
        <w:t xml:space="preserve"> </w:t>
      </w:r>
      <w:r>
        <w:rPr>
          <w:rFonts w:cs="Arial"/>
          <w:rtl/>
        </w:rPr>
        <w:t>بالمستقبلات</w:t>
      </w:r>
      <w:r>
        <w:t xml:space="preserve"> </w:t>
      </w:r>
      <w:r>
        <w:rPr>
          <w:rFonts w:cs="Arial"/>
          <w:rtl/>
        </w:rPr>
        <w:t>العصبية</w:t>
      </w:r>
      <w:r>
        <w:t xml:space="preserve"> </w:t>
      </w:r>
      <w:r>
        <w:rPr>
          <w:rFonts w:cs="Arial"/>
          <w:rtl/>
        </w:rPr>
        <w:t>المسؤولة</w:t>
      </w:r>
      <w:r>
        <w:t xml:space="preserve"> </w:t>
      </w:r>
      <w:r>
        <w:rPr>
          <w:rFonts w:cs="Arial"/>
          <w:rtl/>
        </w:rPr>
        <w:t>عن</w:t>
      </w:r>
      <w:r>
        <w:t xml:space="preserve"> </w:t>
      </w:r>
      <w:r>
        <w:rPr>
          <w:rFonts w:cs="Arial"/>
          <w:rtl/>
        </w:rPr>
        <w:t>إدمان</w:t>
      </w:r>
      <w:r>
        <w:t xml:space="preserve"> </w:t>
      </w:r>
      <w:r>
        <w:rPr>
          <w:rFonts w:cs="Arial"/>
          <w:rtl/>
        </w:rPr>
        <w:t>النيكوتين،</w:t>
      </w:r>
      <w:r>
        <w:t xml:space="preserve"> </w:t>
      </w:r>
      <w:r>
        <w:rPr>
          <w:rFonts w:cs="Arial"/>
          <w:rtl/>
        </w:rPr>
        <w:t>مما</w:t>
      </w:r>
      <w:r>
        <w:t xml:space="preserve"> </w:t>
      </w:r>
      <w:r>
        <w:rPr>
          <w:rFonts w:cs="Arial"/>
          <w:rtl/>
        </w:rPr>
        <w:t>يضعف</w:t>
      </w:r>
      <w:r>
        <w:t xml:space="preserve"> </w:t>
      </w:r>
      <w:r>
        <w:rPr>
          <w:rFonts w:cs="Arial"/>
          <w:rtl/>
        </w:rPr>
        <w:t>الإحساس</w:t>
      </w:r>
      <w:r>
        <w:t xml:space="preserve"> </w:t>
      </w:r>
      <w:r>
        <w:rPr>
          <w:rFonts w:cs="Arial"/>
          <w:rtl/>
        </w:rPr>
        <w:t>بالرغبة</w:t>
      </w:r>
      <w:r>
        <w:t xml:space="preserve"> </w:t>
      </w:r>
      <w:r>
        <w:rPr>
          <w:rFonts w:cs="Arial"/>
          <w:rtl/>
        </w:rPr>
        <w:t>في</w:t>
      </w:r>
      <w:r>
        <w:t xml:space="preserve"> </w:t>
      </w:r>
      <w:r>
        <w:rPr>
          <w:rFonts w:cs="Arial"/>
          <w:rtl/>
        </w:rPr>
        <w:t>التدخين</w:t>
      </w:r>
      <w:r>
        <w:t xml:space="preserve"> </w:t>
      </w:r>
      <w:r>
        <w:rPr>
          <w:rFonts w:cs="Arial"/>
          <w:rtl/>
        </w:rPr>
        <w:t>ويمنع</w:t>
      </w:r>
      <w:r>
        <w:t xml:space="preserve"> </w:t>
      </w:r>
      <w:r>
        <w:rPr>
          <w:rFonts w:cs="Arial"/>
          <w:rtl/>
        </w:rPr>
        <w:t>النيكوتين</w:t>
      </w:r>
      <w:r>
        <w:t xml:space="preserve"> </w:t>
      </w:r>
      <w:r>
        <w:rPr>
          <w:rFonts w:cs="Arial"/>
          <w:rtl/>
        </w:rPr>
        <w:t>من</w:t>
      </w:r>
      <w:r>
        <w:t xml:space="preserve"> </w:t>
      </w:r>
      <w:r>
        <w:rPr>
          <w:rFonts w:cs="Arial"/>
          <w:rtl/>
        </w:rPr>
        <w:t>الارتباط</w:t>
      </w:r>
      <w:r>
        <w:t xml:space="preserve"> </w:t>
      </w:r>
      <w:r>
        <w:rPr>
          <w:rFonts w:cs="Arial"/>
          <w:rtl/>
        </w:rPr>
        <w:t>بهذه</w:t>
      </w:r>
      <w:r>
        <w:t xml:space="preserve"> </w:t>
      </w:r>
      <w:r>
        <w:rPr>
          <w:rFonts w:cs="Arial"/>
          <w:rtl/>
        </w:rPr>
        <w:t>المستقبلات</w:t>
      </w:r>
      <w:r>
        <w:t>.</w:t>
      </w:r>
      <w:r>
        <w:br/>
      </w:r>
      <w:r>
        <w:br/>
      </w:r>
      <w:r>
        <w:rPr>
          <w:rFonts w:cs="Arial"/>
          <w:rtl/>
        </w:rPr>
        <w:t>عند</w:t>
      </w:r>
      <w:r>
        <w:t xml:space="preserve"> </w:t>
      </w:r>
      <w:r>
        <w:rPr>
          <w:rFonts w:cs="Arial"/>
          <w:rtl/>
        </w:rPr>
        <w:t>تدخين</w:t>
      </w:r>
      <w:r>
        <w:t xml:space="preserve"> </w:t>
      </w:r>
      <w:r>
        <w:rPr>
          <w:rFonts w:cs="Arial"/>
          <w:rtl/>
        </w:rPr>
        <w:t>السجائر</w:t>
      </w:r>
      <w:r>
        <w:t xml:space="preserve"> </w:t>
      </w:r>
      <w:r>
        <w:rPr>
          <w:rFonts w:cs="Arial"/>
          <w:rtl/>
        </w:rPr>
        <w:t>يفرز</w:t>
      </w:r>
      <w:r>
        <w:t xml:space="preserve"> </w:t>
      </w:r>
      <w:r>
        <w:rPr>
          <w:rFonts w:cs="Arial"/>
          <w:rtl/>
        </w:rPr>
        <w:t>الدماغ</w:t>
      </w:r>
      <w:r>
        <w:t xml:space="preserve"> </w:t>
      </w:r>
      <w:r>
        <w:rPr>
          <w:rFonts w:cs="Arial"/>
          <w:rtl/>
        </w:rPr>
        <w:t>مادة</w:t>
      </w:r>
      <w:r>
        <w:t xml:space="preserve"> </w:t>
      </w:r>
      <w:r>
        <w:rPr>
          <w:rFonts w:cs="Arial"/>
          <w:rtl/>
        </w:rPr>
        <w:t>الدوبامين</w:t>
      </w:r>
      <w:r>
        <w:t xml:space="preserve"> </w:t>
      </w:r>
      <w:r>
        <w:rPr>
          <w:rFonts w:cs="Arial"/>
          <w:rtl/>
        </w:rPr>
        <w:t>التي</w:t>
      </w:r>
      <w:r>
        <w:t xml:space="preserve"> </w:t>
      </w:r>
      <w:r>
        <w:rPr>
          <w:rFonts w:cs="Arial"/>
          <w:rtl/>
        </w:rPr>
        <w:t>تمنح</w:t>
      </w:r>
      <w:r>
        <w:t xml:space="preserve"> </w:t>
      </w:r>
      <w:r>
        <w:rPr>
          <w:rFonts w:cs="Arial"/>
          <w:rtl/>
        </w:rPr>
        <w:t>شعورًا</w:t>
      </w:r>
      <w:r>
        <w:t xml:space="preserve"> </w:t>
      </w:r>
      <w:r>
        <w:rPr>
          <w:rFonts w:cs="Arial"/>
          <w:rtl/>
        </w:rPr>
        <w:t>مؤقتًا</w:t>
      </w:r>
      <w:r>
        <w:t xml:space="preserve"> </w:t>
      </w:r>
      <w:r>
        <w:rPr>
          <w:rFonts w:cs="Arial"/>
          <w:rtl/>
        </w:rPr>
        <w:t>بالمتعة</w:t>
      </w:r>
      <w:r>
        <w:t xml:space="preserve"> </w:t>
      </w:r>
      <w:r>
        <w:rPr>
          <w:rFonts w:cs="Arial"/>
          <w:rtl/>
        </w:rPr>
        <w:t>والاسترخاء</w:t>
      </w:r>
      <w:r>
        <w:t xml:space="preserve">. </w:t>
      </w:r>
      <w:r>
        <w:rPr>
          <w:rFonts w:cs="Arial"/>
          <w:rtl/>
        </w:rPr>
        <w:t>يساعد</w:t>
      </w:r>
      <w:r>
        <w:t xml:space="preserve"> NIKITABS® </w:t>
      </w:r>
      <w:r>
        <w:rPr>
          <w:rFonts w:cs="Arial"/>
          <w:rtl/>
        </w:rPr>
        <w:t>على</w:t>
      </w:r>
      <w:r>
        <w:t xml:space="preserve"> </w:t>
      </w:r>
      <w:r>
        <w:rPr>
          <w:rFonts w:cs="Arial"/>
          <w:rtl/>
        </w:rPr>
        <w:t>تقليل</w:t>
      </w:r>
      <w:r>
        <w:t xml:space="preserve"> </w:t>
      </w:r>
      <w:r>
        <w:rPr>
          <w:rFonts w:cs="Arial"/>
          <w:rtl/>
        </w:rPr>
        <w:t>هذا</w:t>
      </w:r>
      <w:r>
        <w:t xml:space="preserve"> </w:t>
      </w:r>
      <w:r>
        <w:rPr>
          <w:rFonts w:cs="Arial"/>
          <w:rtl/>
        </w:rPr>
        <w:t>التأثير،</w:t>
      </w:r>
      <w:r>
        <w:t xml:space="preserve"> </w:t>
      </w:r>
      <w:r>
        <w:rPr>
          <w:rFonts w:cs="Arial"/>
          <w:rtl/>
        </w:rPr>
        <w:t>مما</w:t>
      </w:r>
      <w:r>
        <w:t xml:space="preserve"> </w:t>
      </w:r>
      <w:r>
        <w:rPr>
          <w:rFonts w:cs="Arial"/>
          <w:rtl/>
        </w:rPr>
        <w:t>يجعل</w:t>
      </w:r>
      <w:r>
        <w:t xml:space="preserve"> </w:t>
      </w:r>
      <w:r>
        <w:rPr>
          <w:rFonts w:cs="Arial"/>
          <w:rtl/>
        </w:rPr>
        <w:t>التدخين</w:t>
      </w:r>
      <w:r>
        <w:t xml:space="preserve"> </w:t>
      </w:r>
      <w:r>
        <w:rPr>
          <w:rFonts w:cs="Arial"/>
          <w:rtl/>
        </w:rPr>
        <w:t>أقل</w:t>
      </w:r>
      <w:r>
        <w:t xml:space="preserve"> </w:t>
      </w:r>
      <w:r>
        <w:rPr>
          <w:rFonts w:cs="Arial"/>
          <w:rtl/>
        </w:rPr>
        <w:t>متعة</w:t>
      </w:r>
      <w:r>
        <w:t xml:space="preserve"> </w:t>
      </w:r>
      <w:r>
        <w:rPr>
          <w:rFonts w:cs="Arial"/>
          <w:rtl/>
        </w:rPr>
        <w:t>ويخفف</w:t>
      </w:r>
      <w:r>
        <w:t xml:space="preserve"> </w:t>
      </w:r>
      <w:r>
        <w:rPr>
          <w:rFonts w:cs="Arial"/>
          <w:rtl/>
        </w:rPr>
        <w:t>الرغبة</w:t>
      </w:r>
      <w:r>
        <w:t xml:space="preserve"> </w:t>
      </w:r>
      <w:r>
        <w:rPr>
          <w:rFonts w:cs="Arial"/>
          <w:rtl/>
        </w:rPr>
        <w:t>في</w:t>
      </w:r>
      <w:r>
        <w:t xml:space="preserve"> </w:t>
      </w:r>
      <w:r>
        <w:rPr>
          <w:rFonts w:cs="Arial"/>
          <w:rtl/>
        </w:rPr>
        <w:t>الاستمرار</w:t>
      </w:r>
      <w:r>
        <w:t xml:space="preserve"> </w:t>
      </w:r>
      <w:r>
        <w:rPr>
          <w:rFonts w:cs="Arial"/>
          <w:rtl/>
        </w:rPr>
        <w:t>به</w:t>
      </w:r>
      <w:r>
        <w:t>.</w:t>
      </w:r>
      <w:r>
        <w:br/>
      </w:r>
      <w:r>
        <w:br/>
      </w:r>
      <w:r>
        <w:rPr>
          <w:rFonts w:cs="Arial"/>
          <w:rtl/>
        </w:rPr>
        <w:t>قد</w:t>
      </w:r>
      <w:r>
        <w:t xml:space="preserve"> </w:t>
      </w:r>
      <w:r>
        <w:rPr>
          <w:rFonts w:cs="Arial"/>
          <w:rtl/>
        </w:rPr>
        <w:t>يلاحظ</w:t>
      </w:r>
      <w:r>
        <w:t xml:space="preserve"> </w:t>
      </w:r>
      <w:r>
        <w:rPr>
          <w:rFonts w:cs="Arial"/>
          <w:rtl/>
        </w:rPr>
        <w:t>بعض</w:t>
      </w:r>
      <w:r>
        <w:t xml:space="preserve"> </w:t>
      </w:r>
      <w:r>
        <w:rPr>
          <w:rFonts w:cs="Arial"/>
          <w:rtl/>
        </w:rPr>
        <w:t>المرضى</w:t>
      </w:r>
      <w:r>
        <w:t xml:space="preserve"> </w:t>
      </w:r>
      <w:r>
        <w:rPr>
          <w:rFonts w:cs="Arial"/>
          <w:rtl/>
        </w:rPr>
        <w:t>أن</w:t>
      </w:r>
      <w:r>
        <w:t xml:space="preserve"> </w:t>
      </w:r>
      <w:r>
        <w:rPr>
          <w:rFonts w:cs="Arial"/>
          <w:rtl/>
        </w:rPr>
        <w:t>طعم</w:t>
      </w:r>
      <w:r>
        <w:t xml:space="preserve"> </w:t>
      </w:r>
      <w:r>
        <w:rPr>
          <w:rFonts w:cs="Arial"/>
          <w:rtl/>
        </w:rPr>
        <w:t>السجائر</w:t>
      </w:r>
      <w:r>
        <w:t xml:space="preserve"> </w:t>
      </w:r>
      <w:r>
        <w:rPr>
          <w:rFonts w:cs="Arial"/>
          <w:rtl/>
        </w:rPr>
        <w:t>أو</w:t>
      </w:r>
      <w:r>
        <w:t xml:space="preserve"> </w:t>
      </w:r>
      <w:r>
        <w:rPr>
          <w:rFonts w:cs="Arial"/>
          <w:rtl/>
        </w:rPr>
        <w:t>رائحته</w:t>
      </w:r>
      <w:r>
        <w:rPr>
          <w:rFonts w:cs="Arial"/>
          <w:rtl/>
        </w:rPr>
        <w:t>ا</w:t>
      </w:r>
      <w:r>
        <w:t xml:space="preserve"> </w:t>
      </w:r>
      <w:r>
        <w:rPr>
          <w:rFonts w:cs="Arial"/>
          <w:rtl/>
        </w:rPr>
        <w:t>أصبحا</w:t>
      </w:r>
      <w:r>
        <w:t xml:space="preserve"> </w:t>
      </w:r>
      <w:r>
        <w:rPr>
          <w:rFonts w:cs="Arial"/>
          <w:rtl/>
        </w:rPr>
        <w:t>أقل</w:t>
      </w:r>
      <w:r>
        <w:t xml:space="preserve"> </w:t>
      </w:r>
      <w:r>
        <w:rPr>
          <w:rFonts w:cs="Arial"/>
          <w:rtl/>
        </w:rPr>
        <w:t>استساغة،</w:t>
      </w:r>
      <w:r>
        <w:t xml:space="preserve"> </w:t>
      </w:r>
      <w:r>
        <w:rPr>
          <w:rFonts w:cs="Arial"/>
          <w:rtl/>
        </w:rPr>
        <w:t>وقد</w:t>
      </w:r>
      <w:r>
        <w:t xml:space="preserve"> </w:t>
      </w:r>
      <w:r>
        <w:rPr>
          <w:rFonts w:cs="Arial"/>
          <w:rtl/>
        </w:rPr>
        <w:t>يشعرون</w:t>
      </w:r>
      <w:r>
        <w:t xml:space="preserve"> </w:t>
      </w:r>
      <w:r>
        <w:rPr>
          <w:rFonts w:cs="Arial"/>
          <w:rtl/>
        </w:rPr>
        <w:t>بطعم</w:t>
      </w:r>
      <w:r>
        <w:t xml:space="preserve"> </w:t>
      </w:r>
      <w:r>
        <w:rPr>
          <w:rFonts w:cs="Arial"/>
          <w:rtl/>
        </w:rPr>
        <w:t>مر</w:t>
      </w:r>
      <w:r>
        <w:t xml:space="preserve"> </w:t>
      </w:r>
      <w:r>
        <w:rPr>
          <w:rFonts w:cs="Arial"/>
          <w:rtl/>
        </w:rPr>
        <w:t>أو</w:t>
      </w:r>
      <w:r>
        <w:t xml:space="preserve"> </w:t>
      </w:r>
      <w:r>
        <w:rPr>
          <w:rFonts w:cs="Arial"/>
          <w:rtl/>
        </w:rPr>
        <w:t>بعدم</w:t>
      </w:r>
      <w:r>
        <w:t xml:space="preserve"> </w:t>
      </w:r>
      <w:r>
        <w:rPr>
          <w:rFonts w:cs="Arial"/>
          <w:rtl/>
        </w:rPr>
        <w:t>الارتياح</w:t>
      </w:r>
      <w:r>
        <w:t xml:space="preserve"> </w:t>
      </w:r>
      <w:r>
        <w:rPr>
          <w:rFonts w:cs="Arial"/>
          <w:rtl/>
        </w:rPr>
        <w:t>عند</w:t>
      </w:r>
      <w:r>
        <w:t xml:space="preserve"> </w:t>
      </w:r>
      <w:r>
        <w:rPr>
          <w:rFonts w:cs="Arial"/>
          <w:rtl/>
        </w:rPr>
        <w:t>التدخين</w:t>
      </w:r>
      <w:r>
        <w:t>.</w:t>
      </w:r>
      <w:r>
        <w:br/>
      </w:r>
      <w:r>
        <w:br/>
      </w:r>
      <w:r>
        <w:rPr>
          <w:rFonts w:cs="Arial"/>
          <w:rtl/>
        </w:rPr>
        <w:t>وباختصار،</w:t>
      </w:r>
      <w:r>
        <w:t xml:space="preserve"> </w:t>
      </w:r>
      <w:r>
        <w:rPr>
          <w:rFonts w:cs="Arial"/>
          <w:rtl/>
        </w:rPr>
        <w:t>يساعد</w:t>
      </w:r>
      <w:r>
        <w:t xml:space="preserve"> </w:t>
      </w:r>
      <w:r>
        <w:rPr>
          <w:rFonts w:cs="Arial"/>
          <w:rtl/>
        </w:rPr>
        <w:t>الدواء</w:t>
      </w:r>
      <w:r>
        <w:t xml:space="preserve"> </w:t>
      </w:r>
      <w:r>
        <w:rPr>
          <w:rFonts w:cs="Arial"/>
          <w:rtl/>
        </w:rPr>
        <w:t>على</w:t>
      </w:r>
      <w:r>
        <w:t xml:space="preserve"> </w:t>
      </w:r>
      <w:r>
        <w:rPr>
          <w:rFonts w:cs="Arial"/>
          <w:rtl/>
        </w:rPr>
        <w:t>تقليل</w:t>
      </w:r>
      <w:r>
        <w:t xml:space="preserve"> </w:t>
      </w:r>
      <w:r>
        <w:rPr>
          <w:rFonts w:cs="Arial"/>
          <w:rtl/>
        </w:rPr>
        <w:t>الرغبة</w:t>
      </w:r>
      <w:r>
        <w:t xml:space="preserve"> </w:t>
      </w:r>
      <w:r>
        <w:rPr>
          <w:rFonts w:cs="Arial"/>
          <w:rtl/>
        </w:rPr>
        <w:t>في</w:t>
      </w:r>
      <w:r>
        <w:t xml:space="preserve"> </w:t>
      </w:r>
      <w:r>
        <w:rPr>
          <w:rFonts w:cs="Arial"/>
          <w:rtl/>
        </w:rPr>
        <w:t>التدخين</w:t>
      </w:r>
      <w:r>
        <w:t xml:space="preserve"> </w:t>
      </w:r>
      <w:r>
        <w:rPr>
          <w:rFonts w:cs="Arial"/>
          <w:rtl/>
        </w:rPr>
        <w:t>وتسهيل</w:t>
      </w:r>
      <w:r>
        <w:t xml:space="preserve"> </w:t>
      </w:r>
      <w:r>
        <w:rPr>
          <w:rFonts w:cs="Arial"/>
          <w:rtl/>
        </w:rPr>
        <w:t>عملية</w:t>
      </w:r>
      <w:r>
        <w:t xml:space="preserve"> </w:t>
      </w:r>
      <w:r>
        <w:rPr>
          <w:rFonts w:cs="Arial"/>
          <w:rtl/>
        </w:rPr>
        <w:t>الإقلاع</w:t>
      </w:r>
      <w:r>
        <w:t xml:space="preserve"> </w:t>
      </w:r>
      <w:r>
        <w:rPr>
          <w:rFonts w:cs="Arial"/>
          <w:rtl/>
        </w:rPr>
        <w:t>عنه</w:t>
      </w:r>
      <w:r>
        <w:t>.</w:t>
      </w:r>
    </w:p>
    <w:p w14:paraId="3D110000" w14:textId="77777777" w:rsidR="00E96828" w:rsidRDefault="001D49CE" w:rsidP="001D49CE">
      <w:pPr>
        <w:pStyle w:val="Heading2"/>
        <w:bidi/>
      </w:pPr>
      <w:r>
        <w:t>💊</w:t>
      </w:r>
      <w:r>
        <w:t xml:space="preserve"> </w:t>
      </w:r>
      <w:r>
        <w:rPr>
          <w:rFonts w:cs="Calibri"/>
          <w:rtl/>
        </w:rPr>
        <w:t>العلاج</w:t>
      </w:r>
      <w:r>
        <w:t xml:space="preserve"> </w:t>
      </w:r>
      <w:r>
        <w:rPr>
          <w:rFonts w:cs="Calibri"/>
          <w:rtl/>
        </w:rPr>
        <w:t>الدوائي</w:t>
      </w:r>
      <w:r>
        <w:t xml:space="preserve"> </w:t>
      </w:r>
      <w:r>
        <w:rPr>
          <w:rFonts w:cs="Calibri"/>
          <w:rtl/>
        </w:rPr>
        <w:t>والتدخين</w:t>
      </w:r>
    </w:p>
    <w:p w14:paraId="5039CDA0" w14:textId="77777777" w:rsidR="00E96828" w:rsidRDefault="001D49CE" w:rsidP="001D49CE">
      <w:pPr>
        <w:bidi/>
      </w:pPr>
      <w:r>
        <w:rPr>
          <w:rFonts w:cs="Arial"/>
          <w:rtl/>
        </w:rPr>
        <w:t>خلال</w:t>
      </w:r>
      <w:r>
        <w:t xml:space="preserve"> </w:t>
      </w:r>
      <w:r>
        <w:rPr>
          <w:rFonts w:cs="Arial"/>
          <w:rtl/>
        </w:rPr>
        <w:t>الأيام</w:t>
      </w:r>
      <w:r>
        <w:t xml:space="preserve"> </w:t>
      </w:r>
      <w:r>
        <w:rPr>
          <w:rFonts w:cs="Arial"/>
          <w:rtl/>
        </w:rPr>
        <w:t>الخمسة</w:t>
      </w:r>
      <w:r>
        <w:t xml:space="preserve"> </w:t>
      </w:r>
      <w:r>
        <w:rPr>
          <w:rFonts w:cs="Arial"/>
          <w:rtl/>
        </w:rPr>
        <w:t>الأولى</w:t>
      </w:r>
      <w:r>
        <w:t xml:space="preserve"> </w:t>
      </w:r>
      <w:r>
        <w:rPr>
          <w:rFonts w:cs="Arial"/>
          <w:rtl/>
        </w:rPr>
        <w:t>من</w:t>
      </w:r>
      <w:r>
        <w:t xml:space="preserve"> </w:t>
      </w:r>
      <w:r>
        <w:rPr>
          <w:rFonts w:cs="Arial"/>
          <w:rtl/>
        </w:rPr>
        <w:t>العلاج</w:t>
      </w:r>
      <w:r>
        <w:t xml:space="preserve"> </w:t>
      </w:r>
      <w:r>
        <w:rPr>
          <w:rFonts w:cs="Arial"/>
          <w:rtl/>
        </w:rPr>
        <w:t>يمكن</w:t>
      </w:r>
      <w:r>
        <w:t xml:space="preserve"> </w:t>
      </w:r>
      <w:r>
        <w:rPr>
          <w:rFonts w:cs="Arial"/>
          <w:rtl/>
        </w:rPr>
        <w:t>الاستمرار</w:t>
      </w:r>
      <w:r>
        <w:t xml:space="preserve"> </w:t>
      </w:r>
      <w:r>
        <w:rPr>
          <w:rFonts w:cs="Arial"/>
          <w:rtl/>
        </w:rPr>
        <w:t>في</w:t>
      </w:r>
      <w:r>
        <w:t xml:space="preserve"> </w:t>
      </w:r>
      <w:r>
        <w:rPr>
          <w:rFonts w:cs="Arial"/>
          <w:rtl/>
        </w:rPr>
        <w:t>التدخين</w:t>
      </w:r>
      <w:r>
        <w:t xml:space="preserve"> </w:t>
      </w:r>
      <w:r>
        <w:rPr>
          <w:rFonts w:cs="Arial"/>
          <w:rtl/>
        </w:rPr>
        <w:t>بنفس</w:t>
      </w:r>
      <w:r>
        <w:t xml:space="preserve"> </w:t>
      </w:r>
      <w:r>
        <w:rPr>
          <w:rFonts w:cs="Arial"/>
          <w:rtl/>
        </w:rPr>
        <w:t>الكمية</w:t>
      </w:r>
      <w:r>
        <w:t xml:space="preserve"> </w:t>
      </w:r>
      <w:r>
        <w:rPr>
          <w:rFonts w:cs="Arial"/>
          <w:rtl/>
        </w:rPr>
        <w:t>المعتاد</w:t>
      </w:r>
      <w:r>
        <w:rPr>
          <w:rFonts w:cs="Arial"/>
          <w:rtl/>
        </w:rPr>
        <w:t>ة</w:t>
      </w:r>
      <w:r>
        <w:t xml:space="preserve"> </w:t>
      </w:r>
      <w:r>
        <w:rPr>
          <w:rFonts w:cs="Arial"/>
          <w:rtl/>
        </w:rPr>
        <w:t>أو</w:t>
      </w:r>
      <w:r>
        <w:t xml:space="preserve"> </w:t>
      </w:r>
      <w:r>
        <w:rPr>
          <w:rFonts w:cs="Arial"/>
          <w:rtl/>
        </w:rPr>
        <w:t>أقل،</w:t>
      </w:r>
      <w:r>
        <w:t xml:space="preserve"> </w:t>
      </w:r>
      <w:r>
        <w:rPr>
          <w:rFonts w:cs="Arial"/>
          <w:rtl/>
        </w:rPr>
        <w:t>وذلك</w:t>
      </w:r>
      <w:r>
        <w:t xml:space="preserve"> </w:t>
      </w:r>
      <w:r>
        <w:rPr>
          <w:rFonts w:cs="Arial"/>
          <w:rtl/>
        </w:rPr>
        <w:t>لإتاحة</w:t>
      </w:r>
      <w:r>
        <w:t xml:space="preserve"> </w:t>
      </w:r>
      <w:r>
        <w:rPr>
          <w:rFonts w:cs="Arial"/>
          <w:rtl/>
        </w:rPr>
        <w:t>الفرصة</w:t>
      </w:r>
      <w:r>
        <w:t xml:space="preserve"> </w:t>
      </w:r>
      <w:r>
        <w:rPr>
          <w:rFonts w:cs="Arial"/>
          <w:rtl/>
        </w:rPr>
        <w:t>للجسم</w:t>
      </w:r>
      <w:r>
        <w:t xml:space="preserve"> </w:t>
      </w:r>
      <w:r>
        <w:rPr>
          <w:rFonts w:cs="Arial"/>
          <w:rtl/>
        </w:rPr>
        <w:t>للتكيف</w:t>
      </w:r>
      <w:r>
        <w:t xml:space="preserve"> </w:t>
      </w:r>
      <w:r>
        <w:rPr>
          <w:rFonts w:cs="Arial"/>
          <w:rtl/>
        </w:rPr>
        <w:t>مع</w:t>
      </w:r>
      <w:r>
        <w:t xml:space="preserve"> </w:t>
      </w:r>
      <w:r>
        <w:rPr>
          <w:rFonts w:cs="Arial"/>
          <w:rtl/>
        </w:rPr>
        <w:t>الدواء</w:t>
      </w:r>
      <w:r>
        <w:t xml:space="preserve"> </w:t>
      </w:r>
      <w:r>
        <w:rPr>
          <w:rFonts w:cs="Arial"/>
          <w:rtl/>
        </w:rPr>
        <w:t>والاستعداد</w:t>
      </w:r>
      <w:r>
        <w:t xml:space="preserve"> </w:t>
      </w:r>
      <w:r>
        <w:rPr>
          <w:rFonts w:cs="Arial"/>
          <w:rtl/>
        </w:rPr>
        <w:t>للإقلاع</w:t>
      </w:r>
      <w:r>
        <w:t xml:space="preserve"> </w:t>
      </w:r>
      <w:r>
        <w:rPr>
          <w:rFonts w:cs="Arial"/>
          <w:rtl/>
        </w:rPr>
        <w:t>النهائي</w:t>
      </w:r>
      <w:r>
        <w:t>.</w:t>
      </w:r>
      <w:r>
        <w:br/>
      </w:r>
      <w:r>
        <w:br/>
      </w:r>
      <w:r>
        <w:rPr>
          <w:rFonts w:cs="Arial"/>
          <w:rtl/>
        </w:rPr>
        <w:t>ينبغي</w:t>
      </w:r>
      <w:r>
        <w:t xml:space="preserve"> </w:t>
      </w:r>
      <w:r>
        <w:rPr>
          <w:rFonts w:cs="Arial"/>
          <w:rtl/>
        </w:rPr>
        <w:t>تحديد</w:t>
      </w:r>
      <w:r>
        <w:t xml:space="preserve"> </w:t>
      </w:r>
      <w:r>
        <w:rPr>
          <w:rFonts w:cs="Arial"/>
          <w:rtl/>
        </w:rPr>
        <w:t>يوم</w:t>
      </w:r>
      <w:r>
        <w:t xml:space="preserve"> </w:t>
      </w:r>
      <w:r>
        <w:rPr>
          <w:rFonts w:cs="Arial"/>
          <w:rtl/>
        </w:rPr>
        <w:t>للإقلاع</w:t>
      </w:r>
      <w:r>
        <w:t xml:space="preserve"> </w:t>
      </w:r>
      <w:r>
        <w:rPr>
          <w:rFonts w:cs="Arial"/>
          <w:rtl/>
        </w:rPr>
        <w:t>عن</w:t>
      </w:r>
      <w:r>
        <w:t xml:space="preserve"> </w:t>
      </w:r>
      <w:r>
        <w:rPr>
          <w:rFonts w:cs="Arial"/>
          <w:rtl/>
        </w:rPr>
        <w:t>التدخين</w:t>
      </w:r>
      <w:r>
        <w:t xml:space="preserve"> </w:t>
      </w:r>
      <w:r>
        <w:rPr>
          <w:rFonts w:cs="Arial"/>
          <w:rtl/>
        </w:rPr>
        <w:t>بين</w:t>
      </w:r>
      <w:r>
        <w:t xml:space="preserve"> </w:t>
      </w:r>
      <w:r>
        <w:rPr>
          <w:rFonts w:cs="Arial"/>
          <w:rtl/>
        </w:rPr>
        <w:t>اليوم</w:t>
      </w:r>
      <w:r>
        <w:t xml:space="preserve"> </w:t>
      </w:r>
      <w:r>
        <w:rPr>
          <w:rFonts w:cs="Arial"/>
          <w:rtl/>
        </w:rPr>
        <w:t>الأول</w:t>
      </w:r>
      <w:r>
        <w:t xml:space="preserve"> </w:t>
      </w:r>
      <w:r>
        <w:rPr>
          <w:rFonts w:cs="Arial"/>
          <w:rtl/>
        </w:rPr>
        <w:t>واليوم</w:t>
      </w:r>
      <w:r>
        <w:t xml:space="preserve"> </w:t>
      </w:r>
      <w:r>
        <w:rPr>
          <w:rFonts w:cs="Arial"/>
          <w:rtl/>
        </w:rPr>
        <w:t>الخامس</w:t>
      </w:r>
      <w:r>
        <w:t xml:space="preserve"> </w:t>
      </w:r>
      <w:r>
        <w:rPr>
          <w:rFonts w:cs="Arial"/>
          <w:rtl/>
        </w:rPr>
        <w:t>من</w:t>
      </w:r>
      <w:r>
        <w:t xml:space="preserve"> </w:t>
      </w:r>
      <w:r>
        <w:rPr>
          <w:rFonts w:cs="Arial"/>
          <w:rtl/>
        </w:rPr>
        <w:t>بدء</w:t>
      </w:r>
      <w:r>
        <w:t xml:space="preserve"> </w:t>
      </w:r>
      <w:r>
        <w:rPr>
          <w:rFonts w:cs="Arial"/>
          <w:rtl/>
        </w:rPr>
        <w:t>العلاج،</w:t>
      </w:r>
      <w:r>
        <w:t xml:space="preserve"> </w:t>
      </w:r>
      <w:r>
        <w:rPr>
          <w:rFonts w:cs="Arial"/>
          <w:rtl/>
        </w:rPr>
        <w:t>مع</w:t>
      </w:r>
      <w:r>
        <w:t xml:space="preserve"> </w:t>
      </w:r>
      <w:r>
        <w:rPr>
          <w:rFonts w:cs="Arial"/>
          <w:rtl/>
        </w:rPr>
        <w:t>التوقف</w:t>
      </w:r>
      <w:r>
        <w:t xml:space="preserve"> </w:t>
      </w:r>
      <w:r>
        <w:rPr>
          <w:rFonts w:cs="Arial"/>
          <w:rtl/>
        </w:rPr>
        <w:t>الكامل</w:t>
      </w:r>
      <w:r>
        <w:t xml:space="preserve"> </w:t>
      </w:r>
      <w:r>
        <w:rPr>
          <w:rFonts w:cs="Arial"/>
          <w:rtl/>
        </w:rPr>
        <w:t>عن</w:t>
      </w:r>
      <w:r>
        <w:t xml:space="preserve"> </w:t>
      </w:r>
      <w:r>
        <w:rPr>
          <w:rFonts w:cs="Arial"/>
          <w:rtl/>
        </w:rPr>
        <w:t>التدخين</w:t>
      </w:r>
      <w:r>
        <w:t xml:space="preserve"> </w:t>
      </w:r>
      <w:r>
        <w:rPr>
          <w:rFonts w:cs="Arial"/>
          <w:rtl/>
        </w:rPr>
        <w:t>بحلول</w:t>
      </w:r>
      <w:r>
        <w:t xml:space="preserve"> </w:t>
      </w:r>
      <w:r>
        <w:rPr>
          <w:rFonts w:cs="Arial"/>
          <w:rtl/>
        </w:rPr>
        <w:t>اليوم</w:t>
      </w:r>
      <w:r>
        <w:t xml:space="preserve"> </w:t>
      </w:r>
      <w:r>
        <w:rPr>
          <w:rFonts w:cs="Arial"/>
          <w:rtl/>
        </w:rPr>
        <w:t>الخامس</w:t>
      </w:r>
      <w:r>
        <w:t>.</w:t>
      </w:r>
    </w:p>
    <w:p w14:paraId="549253DB" w14:textId="77777777" w:rsidR="00E96828" w:rsidRDefault="001D49CE" w:rsidP="001D49CE">
      <w:pPr>
        <w:pStyle w:val="Heading2"/>
        <w:bidi/>
      </w:pPr>
      <w:r>
        <w:t>⏰</w:t>
      </w:r>
      <w:r>
        <w:t xml:space="preserve"> </w:t>
      </w:r>
      <w:r>
        <w:rPr>
          <w:rFonts w:cs="Calibri"/>
          <w:rtl/>
        </w:rPr>
        <w:t>طريقة</w:t>
      </w:r>
      <w:r>
        <w:t xml:space="preserve"> </w:t>
      </w:r>
      <w:r>
        <w:rPr>
          <w:rFonts w:cs="Calibri"/>
          <w:rtl/>
        </w:rPr>
        <w:t>استعمال</w:t>
      </w:r>
      <w:r>
        <w:t xml:space="preserve"> </w:t>
      </w:r>
      <w:r>
        <w:rPr>
          <w:rFonts w:cs="Calibri"/>
          <w:rtl/>
        </w:rPr>
        <w:t>الدواء</w:t>
      </w:r>
    </w:p>
    <w:p w14:paraId="0CA7E582" w14:textId="77777777" w:rsidR="00E96828" w:rsidRDefault="001D49CE" w:rsidP="001D49CE">
      <w:pPr>
        <w:bidi/>
      </w:pPr>
      <w:r>
        <w:t xml:space="preserve">• </w:t>
      </w:r>
      <w:r>
        <w:rPr>
          <w:rFonts w:cs="Arial"/>
          <w:rtl/>
        </w:rPr>
        <w:t>الأيام</w:t>
      </w:r>
      <w:r>
        <w:t xml:space="preserve"> 1–3: </w:t>
      </w:r>
      <w:r>
        <w:rPr>
          <w:rFonts w:cs="Arial"/>
          <w:rtl/>
        </w:rPr>
        <w:t>قرص</w:t>
      </w:r>
      <w:r>
        <w:t xml:space="preserve"> </w:t>
      </w:r>
      <w:r>
        <w:rPr>
          <w:rFonts w:cs="Arial"/>
          <w:rtl/>
        </w:rPr>
        <w:t>واحد</w:t>
      </w:r>
      <w:r>
        <w:t xml:space="preserve"> </w:t>
      </w:r>
      <w:r>
        <w:rPr>
          <w:rFonts w:cs="Arial"/>
          <w:rtl/>
        </w:rPr>
        <w:t>ك</w:t>
      </w:r>
      <w:r>
        <w:rPr>
          <w:rFonts w:cs="Arial"/>
          <w:rtl/>
        </w:rPr>
        <w:t>ل</w:t>
      </w:r>
      <w:r>
        <w:t xml:space="preserve"> 3 </w:t>
      </w:r>
      <w:r>
        <w:rPr>
          <w:rFonts w:cs="Arial"/>
          <w:rtl/>
        </w:rPr>
        <w:t>ساعات</w:t>
      </w:r>
      <w:r>
        <w:t>.</w:t>
      </w:r>
      <w:r>
        <w:br/>
        <w:t xml:space="preserve">• </w:t>
      </w:r>
      <w:r>
        <w:rPr>
          <w:rFonts w:cs="Arial"/>
          <w:rtl/>
        </w:rPr>
        <w:t>الأيام</w:t>
      </w:r>
      <w:r>
        <w:t xml:space="preserve"> 4–10: </w:t>
      </w:r>
      <w:r>
        <w:rPr>
          <w:rFonts w:cs="Arial"/>
          <w:rtl/>
        </w:rPr>
        <w:t>قرص</w:t>
      </w:r>
      <w:r>
        <w:t xml:space="preserve"> </w:t>
      </w:r>
      <w:r>
        <w:rPr>
          <w:rFonts w:cs="Arial"/>
          <w:rtl/>
        </w:rPr>
        <w:t>واحد</w:t>
      </w:r>
      <w:r>
        <w:t xml:space="preserve"> </w:t>
      </w:r>
      <w:r>
        <w:rPr>
          <w:rFonts w:cs="Arial"/>
          <w:rtl/>
        </w:rPr>
        <w:t>كل</w:t>
      </w:r>
      <w:r>
        <w:t xml:space="preserve"> 5 </w:t>
      </w:r>
      <w:r>
        <w:rPr>
          <w:rFonts w:cs="Arial"/>
          <w:rtl/>
        </w:rPr>
        <w:t>ساعات</w:t>
      </w:r>
      <w:r>
        <w:t>.</w:t>
      </w:r>
      <w:r>
        <w:br/>
        <w:t xml:space="preserve">• </w:t>
      </w:r>
      <w:r>
        <w:rPr>
          <w:rFonts w:cs="Arial"/>
          <w:rtl/>
        </w:rPr>
        <w:t>ابتداءً</w:t>
      </w:r>
      <w:r>
        <w:t xml:space="preserve"> </w:t>
      </w:r>
      <w:r>
        <w:rPr>
          <w:rFonts w:cs="Arial"/>
          <w:rtl/>
        </w:rPr>
        <w:t>من</w:t>
      </w:r>
      <w:r>
        <w:t xml:space="preserve"> </w:t>
      </w:r>
      <w:r>
        <w:rPr>
          <w:rFonts w:cs="Arial"/>
          <w:rtl/>
        </w:rPr>
        <w:t>اليوم</w:t>
      </w:r>
      <w:r>
        <w:t xml:space="preserve"> </w:t>
      </w:r>
      <w:r>
        <w:rPr>
          <w:rFonts w:cs="Arial"/>
          <w:rtl/>
        </w:rPr>
        <w:t>الحادي</w:t>
      </w:r>
      <w:r>
        <w:t xml:space="preserve"> </w:t>
      </w:r>
      <w:r>
        <w:rPr>
          <w:rFonts w:cs="Arial"/>
          <w:rtl/>
        </w:rPr>
        <w:t>عشر</w:t>
      </w:r>
      <w:r>
        <w:t xml:space="preserve">: </w:t>
      </w:r>
      <w:r>
        <w:rPr>
          <w:rFonts w:cs="Arial"/>
          <w:rtl/>
        </w:rPr>
        <w:t>قرص</w:t>
      </w:r>
      <w:r>
        <w:t xml:space="preserve"> </w:t>
      </w:r>
      <w:r>
        <w:rPr>
          <w:rFonts w:cs="Arial"/>
          <w:rtl/>
        </w:rPr>
        <w:t>صباحاً</w:t>
      </w:r>
      <w:r>
        <w:t xml:space="preserve"> </w:t>
      </w:r>
      <w:r>
        <w:rPr>
          <w:rFonts w:cs="Arial"/>
          <w:rtl/>
        </w:rPr>
        <w:t>وقرص</w:t>
      </w:r>
      <w:r>
        <w:t xml:space="preserve"> </w:t>
      </w:r>
      <w:r>
        <w:rPr>
          <w:rFonts w:cs="Arial"/>
          <w:rtl/>
        </w:rPr>
        <w:t>مساءً</w:t>
      </w:r>
      <w:r>
        <w:t>.</w:t>
      </w:r>
      <w:r>
        <w:br/>
      </w:r>
      <w:r>
        <w:br/>
      </w:r>
      <w:r>
        <w:rPr>
          <w:rFonts w:cs="Arial"/>
          <w:rtl/>
        </w:rPr>
        <w:t>ينصح</w:t>
      </w:r>
      <w:r>
        <w:t xml:space="preserve"> </w:t>
      </w:r>
      <w:r>
        <w:rPr>
          <w:rFonts w:cs="Arial"/>
          <w:rtl/>
        </w:rPr>
        <w:t>بالالتزام</w:t>
      </w:r>
      <w:r>
        <w:t xml:space="preserve"> </w:t>
      </w:r>
      <w:r>
        <w:rPr>
          <w:rFonts w:cs="Arial"/>
          <w:rtl/>
        </w:rPr>
        <w:t>بمواعيد</w:t>
      </w:r>
      <w:r>
        <w:t xml:space="preserve"> </w:t>
      </w:r>
      <w:r>
        <w:rPr>
          <w:rFonts w:cs="Arial"/>
          <w:rtl/>
        </w:rPr>
        <w:t>تناول</w:t>
      </w:r>
      <w:r>
        <w:t xml:space="preserve"> </w:t>
      </w:r>
      <w:r>
        <w:rPr>
          <w:rFonts w:cs="Arial"/>
          <w:rtl/>
        </w:rPr>
        <w:t>الدواء</w:t>
      </w:r>
      <w:r>
        <w:t xml:space="preserve"> </w:t>
      </w:r>
      <w:r>
        <w:rPr>
          <w:rFonts w:cs="Arial"/>
          <w:rtl/>
        </w:rPr>
        <w:t>لزيادة</w:t>
      </w:r>
      <w:r>
        <w:t xml:space="preserve"> </w:t>
      </w:r>
      <w:r>
        <w:rPr>
          <w:rFonts w:cs="Arial"/>
          <w:rtl/>
        </w:rPr>
        <w:t>فرص</w:t>
      </w:r>
      <w:r>
        <w:t xml:space="preserve"> </w:t>
      </w:r>
      <w:r>
        <w:rPr>
          <w:rFonts w:cs="Arial"/>
          <w:rtl/>
        </w:rPr>
        <w:t>نجاح</w:t>
      </w:r>
      <w:r>
        <w:t xml:space="preserve"> </w:t>
      </w:r>
      <w:r>
        <w:rPr>
          <w:rFonts w:cs="Arial"/>
          <w:rtl/>
        </w:rPr>
        <w:t>العلاج</w:t>
      </w:r>
      <w:r>
        <w:t>.</w:t>
      </w:r>
    </w:p>
    <w:p w14:paraId="201C63C0" w14:textId="77777777" w:rsidR="00E96828" w:rsidRDefault="001D49CE" w:rsidP="001D49CE">
      <w:pPr>
        <w:pStyle w:val="Heading2"/>
        <w:bidi/>
      </w:pPr>
      <w:r>
        <w:t>🧠</w:t>
      </w:r>
      <w:r>
        <w:t xml:space="preserve"> </w:t>
      </w:r>
      <w:r>
        <w:rPr>
          <w:rFonts w:cs="Calibri"/>
          <w:rtl/>
        </w:rPr>
        <w:t>التدخين</w:t>
      </w:r>
      <w:r>
        <w:t xml:space="preserve"> </w:t>
      </w:r>
      <w:r>
        <w:rPr>
          <w:rFonts w:cs="Calibri"/>
          <w:rtl/>
        </w:rPr>
        <w:t>ليس</w:t>
      </w:r>
      <w:r>
        <w:t xml:space="preserve"> </w:t>
      </w:r>
      <w:r>
        <w:rPr>
          <w:rFonts w:cs="Calibri"/>
          <w:rtl/>
        </w:rPr>
        <w:t>مجرد</w:t>
      </w:r>
      <w:r>
        <w:t xml:space="preserve"> </w:t>
      </w:r>
      <w:r>
        <w:rPr>
          <w:rFonts w:cs="Calibri"/>
          <w:rtl/>
        </w:rPr>
        <w:t>إدمان</w:t>
      </w:r>
      <w:r>
        <w:t xml:space="preserve"> </w:t>
      </w:r>
      <w:r>
        <w:rPr>
          <w:rFonts w:cs="Calibri"/>
          <w:rtl/>
        </w:rPr>
        <w:t>على</w:t>
      </w:r>
      <w:r>
        <w:t xml:space="preserve"> </w:t>
      </w:r>
      <w:r>
        <w:rPr>
          <w:rFonts w:cs="Calibri"/>
          <w:rtl/>
        </w:rPr>
        <w:t>النيكوتين</w:t>
      </w:r>
    </w:p>
    <w:p w14:paraId="7C2B8713" w14:textId="77777777" w:rsidR="00E96828" w:rsidRDefault="001D49CE" w:rsidP="001D49CE">
      <w:pPr>
        <w:bidi/>
      </w:pPr>
      <w:r>
        <w:rPr>
          <w:rFonts w:cs="Arial"/>
          <w:rtl/>
        </w:rPr>
        <w:t>يرتبط</w:t>
      </w:r>
      <w:r>
        <w:t xml:space="preserve"> </w:t>
      </w:r>
      <w:r>
        <w:rPr>
          <w:rFonts w:cs="Arial"/>
          <w:rtl/>
        </w:rPr>
        <w:t>التدخين</w:t>
      </w:r>
      <w:r>
        <w:t xml:space="preserve"> </w:t>
      </w:r>
      <w:r>
        <w:rPr>
          <w:rFonts w:cs="Arial"/>
          <w:rtl/>
        </w:rPr>
        <w:t>أيضاً</w:t>
      </w:r>
      <w:r>
        <w:t xml:space="preserve"> </w:t>
      </w:r>
      <w:r>
        <w:rPr>
          <w:rFonts w:cs="Arial"/>
          <w:rtl/>
        </w:rPr>
        <w:t>بعادات</w:t>
      </w:r>
      <w:r>
        <w:t xml:space="preserve"> </w:t>
      </w:r>
      <w:r>
        <w:rPr>
          <w:rFonts w:cs="Arial"/>
          <w:rtl/>
        </w:rPr>
        <w:t>ومواقف</w:t>
      </w:r>
      <w:r>
        <w:t xml:space="preserve"> </w:t>
      </w:r>
      <w:r>
        <w:rPr>
          <w:rFonts w:cs="Arial"/>
          <w:rtl/>
        </w:rPr>
        <w:t>ومشاعر</w:t>
      </w:r>
      <w:r>
        <w:t xml:space="preserve"> </w:t>
      </w:r>
      <w:r>
        <w:rPr>
          <w:rFonts w:cs="Arial"/>
          <w:rtl/>
        </w:rPr>
        <w:t>تكونت</w:t>
      </w:r>
      <w:r>
        <w:t xml:space="preserve"> </w:t>
      </w:r>
      <w:r>
        <w:rPr>
          <w:rFonts w:cs="Arial"/>
          <w:rtl/>
        </w:rPr>
        <w:t>على</w:t>
      </w:r>
      <w:r>
        <w:t xml:space="preserve"> </w:t>
      </w:r>
      <w:r>
        <w:rPr>
          <w:rFonts w:cs="Arial"/>
          <w:rtl/>
        </w:rPr>
        <w:t>مدى</w:t>
      </w:r>
      <w:r>
        <w:t xml:space="preserve"> </w:t>
      </w:r>
      <w:r>
        <w:rPr>
          <w:rFonts w:cs="Arial"/>
          <w:rtl/>
        </w:rPr>
        <w:t>سنوات</w:t>
      </w:r>
      <w:r>
        <w:t>.</w:t>
      </w:r>
      <w:r>
        <w:br/>
      </w:r>
      <w:r>
        <w:br/>
      </w:r>
      <w:r>
        <w:rPr>
          <w:rFonts w:cs="Arial"/>
          <w:rtl/>
        </w:rPr>
        <w:t>أهداف</w:t>
      </w:r>
      <w:r>
        <w:t xml:space="preserve"> </w:t>
      </w:r>
      <w:r>
        <w:rPr>
          <w:rFonts w:cs="Arial"/>
          <w:rtl/>
        </w:rPr>
        <w:t>العلاج</w:t>
      </w:r>
      <w:r>
        <w:t>:</w:t>
      </w:r>
      <w:r>
        <w:br/>
        <w:t xml:space="preserve">• </w:t>
      </w:r>
      <w:r>
        <w:rPr>
          <w:rFonts w:cs="Arial"/>
          <w:rtl/>
        </w:rPr>
        <w:t>تغيير</w:t>
      </w:r>
      <w:r>
        <w:t xml:space="preserve"> </w:t>
      </w:r>
      <w:r>
        <w:rPr>
          <w:rFonts w:cs="Arial"/>
          <w:rtl/>
        </w:rPr>
        <w:t>السلوكيات</w:t>
      </w:r>
      <w:r>
        <w:t xml:space="preserve"> </w:t>
      </w:r>
      <w:r>
        <w:rPr>
          <w:rFonts w:cs="Arial"/>
          <w:rtl/>
        </w:rPr>
        <w:t>المرتبطة</w:t>
      </w:r>
      <w:r>
        <w:t xml:space="preserve"> </w:t>
      </w:r>
      <w:r>
        <w:rPr>
          <w:rFonts w:cs="Arial"/>
          <w:rtl/>
        </w:rPr>
        <w:t>بالتدخين</w:t>
      </w:r>
      <w:r>
        <w:t>.</w:t>
      </w:r>
      <w:r>
        <w:br/>
        <w:t xml:space="preserve">• </w:t>
      </w:r>
      <w:r>
        <w:rPr>
          <w:rFonts w:cs="Arial"/>
          <w:rtl/>
        </w:rPr>
        <w:t>التخلص</w:t>
      </w:r>
      <w:r>
        <w:t xml:space="preserve"> </w:t>
      </w:r>
      <w:r>
        <w:rPr>
          <w:rFonts w:cs="Arial"/>
          <w:rtl/>
        </w:rPr>
        <w:t>من</w:t>
      </w:r>
      <w:r>
        <w:t xml:space="preserve"> </w:t>
      </w:r>
      <w:r>
        <w:rPr>
          <w:rFonts w:cs="Arial"/>
          <w:rtl/>
        </w:rPr>
        <w:t>ارتباط</w:t>
      </w:r>
      <w:r>
        <w:t xml:space="preserve"> </w:t>
      </w:r>
      <w:r>
        <w:rPr>
          <w:rFonts w:cs="Arial"/>
          <w:rtl/>
        </w:rPr>
        <w:t>التدخين</w:t>
      </w:r>
      <w:r>
        <w:t xml:space="preserve"> </w:t>
      </w:r>
      <w:r>
        <w:rPr>
          <w:rFonts w:cs="Arial"/>
          <w:rtl/>
        </w:rPr>
        <w:t>بالأنشطة</w:t>
      </w:r>
      <w:r>
        <w:t xml:space="preserve"> </w:t>
      </w:r>
      <w:r>
        <w:rPr>
          <w:rFonts w:cs="Arial"/>
          <w:rtl/>
        </w:rPr>
        <w:t>اليومية</w:t>
      </w:r>
      <w:r>
        <w:t>.</w:t>
      </w:r>
    </w:p>
    <w:p w14:paraId="2CE9EB4D" w14:textId="77777777" w:rsidR="00E96828" w:rsidRDefault="001D49CE" w:rsidP="001D49CE">
      <w:pPr>
        <w:pStyle w:val="Heading2"/>
        <w:bidi/>
      </w:pPr>
      <w:r>
        <w:t>🚭</w:t>
      </w:r>
      <w:r>
        <w:t xml:space="preserve"> </w:t>
      </w:r>
      <w:r>
        <w:rPr>
          <w:rFonts w:cs="Calibri"/>
          <w:rtl/>
        </w:rPr>
        <w:t>تجنب</w:t>
      </w:r>
      <w:r>
        <w:t xml:space="preserve"> </w:t>
      </w:r>
      <w:r>
        <w:rPr>
          <w:rFonts w:cs="Calibri"/>
          <w:rtl/>
        </w:rPr>
        <w:t>التدخين</w:t>
      </w:r>
      <w:r>
        <w:t xml:space="preserve"> </w:t>
      </w:r>
      <w:r>
        <w:rPr>
          <w:rFonts w:cs="Calibri"/>
          <w:rtl/>
        </w:rPr>
        <w:t>في</w:t>
      </w:r>
      <w:r>
        <w:t xml:space="preserve"> </w:t>
      </w:r>
      <w:r>
        <w:rPr>
          <w:rFonts w:cs="Calibri"/>
          <w:rtl/>
        </w:rPr>
        <w:t>المواقف</w:t>
      </w:r>
      <w:r>
        <w:t xml:space="preserve"> </w:t>
      </w:r>
      <w:r>
        <w:rPr>
          <w:rFonts w:cs="Calibri"/>
          <w:rtl/>
        </w:rPr>
        <w:t>التالية</w:t>
      </w:r>
    </w:p>
    <w:p w14:paraId="24F4A524" w14:textId="52FF2BC5" w:rsidR="00E96828" w:rsidRDefault="001D49CE" w:rsidP="001D49CE">
      <w:pPr>
        <w:bidi/>
      </w:pPr>
      <w:r>
        <w:t xml:space="preserve">• </w:t>
      </w:r>
      <w:r>
        <w:rPr>
          <w:rFonts w:cs="Arial"/>
          <w:rtl/>
        </w:rPr>
        <w:t>بعد</w:t>
      </w:r>
      <w:r>
        <w:t xml:space="preserve"> </w:t>
      </w:r>
      <w:r>
        <w:rPr>
          <w:rFonts w:cs="Arial"/>
          <w:rtl/>
        </w:rPr>
        <w:t>الطعام</w:t>
      </w:r>
      <w:r>
        <w:t xml:space="preserve"> </w:t>
      </w:r>
      <w:r>
        <w:rPr>
          <w:rFonts w:cs="Arial"/>
          <w:rtl/>
        </w:rPr>
        <w:t>مباشرة</w:t>
      </w:r>
      <w:r>
        <w:t xml:space="preserve"> </w:t>
      </w:r>
      <w:r>
        <w:rPr>
          <w:rFonts w:hint="cs"/>
          <w:rtl/>
        </w:rPr>
        <w:t>(</w:t>
      </w:r>
      <w:r>
        <w:rPr>
          <w:rFonts w:cs="Arial"/>
          <w:rtl/>
        </w:rPr>
        <w:t>انتظر</w:t>
      </w:r>
      <w:r>
        <w:t xml:space="preserve"> </w:t>
      </w:r>
      <w:r>
        <w:rPr>
          <w:rFonts w:cs="Arial"/>
          <w:rtl/>
        </w:rPr>
        <w:t>ساعة</w:t>
      </w:r>
      <w:r>
        <w:t xml:space="preserve"> </w:t>
      </w:r>
      <w:r>
        <w:rPr>
          <w:rFonts w:cs="Arial"/>
          <w:rtl/>
        </w:rPr>
        <w:t>واحدة</w:t>
      </w:r>
      <w:r>
        <w:t xml:space="preserve"> </w:t>
      </w:r>
      <w:r>
        <w:rPr>
          <w:rFonts w:cs="Arial"/>
          <w:rtl/>
        </w:rPr>
        <w:t>على</w:t>
      </w:r>
      <w:r>
        <w:t xml:space="preserve"> </w:t>
      </w:r>
      <w:r>
        <w:rPr>
          <w:rFonts w:cs="Arial"/>
          <w:rtl/>
        </w:rPr>
        <w:t>الأق</w:t>
      </w:r>
      <w:r>
        <w:rPr>
          <w:rFonts w:cs="Arial"/>
          <w:rtl/>
        </w:rPr>
        <w:t>ل</w:t>
      </w:r>
      <w:r>
        <w:rPr>
          <w:rFonts w:cs="Arial" w:hint="cs"/>
          <w:rtl/>
        </w:rPr>
        <w:t>)</w:t>
      </w:r>
      <w:bookmarkStart w:id="0" w:name="_GoBack"/>
      <w:bookmarkEnd w:id="0"/>
      <w:r>
        <w:t>.</w:t>
      </w:r>
      <w:r>
        <w:br/>
        <w:t xml:space="preserve">• </w:t>
      </w:r>
      <w:r>
        <w:rPr>
          <w:rFonts w:cs="Arial"/>
          <w:rtl/>
        </w:rPr>
        <w:t>مع</w:t>
      </w:r>
      <w:r>
        <w:t xml:space="preserve"> </w:t>
      </w:r>
      <w:r>
        <w:rPr>
          <w:rFonts w:cs="Arial"/>
          <w:rtl/>
        </w:rPr>
        <w:t>الشاي</w:t>
      </w:r>
      <w:r>
        <w:t xml:space="preserve"> </w:t>
      </w:r>
      <w:r>
        <w:rPr>
          <w:rFonts w:cs="Arial"/>
          <w:rtl/>
        </w:rPr>
        <w:t>أو</w:t>
      </w:r>
      <w:r>
        <w:t xml:space="preserve"> </w:t>
      </w:r>
      <w:r>
        <w:rPr>
          <w:rFonts w:cs="Arial"/>
          <w:rtl/>
        </w:rPr>
        <w:t>القهوة</w:t>
      </w:r>
      <w:r>
        <w:t xml:space="preserve"> </w:t>
      </w:r>
      <w:r>
        <w:rPr>
          <w:rFonts w:cs="Arial"/>
          <w:rtl/>
        </w:rPr>
        <w:t>أو</w:t>
      </w:r>
      <w:r>
        <w:t xml:space="preserve"> </w:t>
      </w:r>
      <w:r>
        <w:rPr>
          <w:rFonts w:cs="Arial"/>
          <w:rtl/>
        </w:rPr>
        <w:t>الكحول</w:t>
      </w:r>
      <w:r>
        <w:t>.</w:t>
      </w:r>
      <w:r>
        <w:br/>
        <w:t xml:space="preserve">• </w:t>
      </w:r>
      <w:r>
        <w:rPr>
          <w:rFonts w:cs="Arial"/>
          <w:rtl/>
        </w:rPr>
        <w:t>أثناء</w:t>
      </w:r>
      <w:r>
        <w:t xml:space="preserve"> </w:t>
      </w:r>
      <w:r>
        <w:rPr>
          <w:rFonts w:cs="Arial"/>
          <w:rtl/>
        </w:rPr>
        <w:t>قيادة</w:t>
      </w:r>
      <w:r>
        <w:t xml:space="preserve"> </w:t>
      </w:r>
      <w:r>
        <w:rPr>
          <w:rFonts w:cs="Arial"/>
          <w:rtl/>
        </w:rPr>
        <w:t>السيارة</w:t>
      </w:r>
      <w:r>
        <w:t>.</w:t>
      </w:r>
      <w:r>
        <w:br/>
        <w:t xml:space="preserve">• </w:t>
      </w:r>
      <w:r>
        <w:rPr>
          <w:rFonts w:cs="Arial"/>
          <w:rtl/>
        </w:rPr>
        <w:t>أثناء</w:t>
      </w:r>
      <w:r>
        <w:t xml:space="preserve"> </w:t>
      </w:r>
      <w:r>
        <w:rPr>
          <w:rFonts w:cs="Arial"/>
          <w:rtl/>
        </w:rPr>
        <w:t>است</w:t>
      </w:r>
      <w:r>
        <w:rPr>
          <w:rFonts w:cs="Arial"/>
          <w:rtl/>
        </w:rPr>
        <w:t>خدام</w:t>
      </w:r>
      <w:r>
        <w:t xml:space="preserve"> </w:t>
      </w:r>
      <w:r>
        <w:rPr>
          <w:rFonts w:cs="Arial"/>
          <w:rtl/>
        </w:rPr>
        <w:t>الهاتف</w:t>
      </w:r>
      <w:r>
        <w:t>.</w:t>
      </w:r>
      <w:r>
        <w:br/>
        <w:t xml:space="preserve">• </w:t>
      </w:r>
      <w:r>
        <w:rPr>
          <w:rFonts w:cs="Arial"/>
          <w:rtl/>
        </w:rPr>
        <w:t>أثناء</w:t>
      </w:r>
      <w:r>
        <w:t xml:space="preserve"> </w:t>
      </w:r>
      <w:r>
        <w:rPr>
          <w:rFonts w:cs="Arial"/>
          <w:rtl/>
        </w:rPr>
        <w:t>مشاهدة</w:t>
      </w:r>
      <w:r>
        <w:t xml:space="preserve"> </w:t>
      </w:r>
      <w:r>
        <w:rPr>
          <w:rFonts w:cs="Arial"/>
          <w:rtl/>
        </w:rPr>
        <w:t>التلفاز</w:t>
      </w:r>
      <w:r>
        <w:t>.</w:t>
      </w:r>
      <w:r>
        <w:br/>
      </w:r>
      <w:r>
        <w:lastRenderedPageBreak/>
        <w:t xml:space="preserve">• </w:t>
      </w:r>
      <w:r>
        <w:rPr>
          <w:rFonts w:cs="Arial"/>
          <w:rtl/>
        </w:rPr>
        <w:t>أثناء</w:t>
      </w:r>
      <w:r>
        <w:t xml:space="preserve"> </w:t>
      </w:r>
      <w:r>
        <w:rPr>
          <w:rFonts w:cs="Arial"/>
          <w:rtl/>
        </w:rPr>
        <w:t>الجلسات</w:t>
      </w:r>
      <w:r>
        <w:t xml:space="preserve"> </w:t>
      </w:r>
      <w:r>
        <w:rPr>
          <w:rFonts w:cs="Arial"/>
          <w:rtl/>
        </w:rPr>
        <w:t>الاجتماعية</w:t>
      </w:r>
      <w:r>
        <w:t>.</w:t>
      </w:r>
      <w:r>
        <w:br/>
        <w:t xml:space="preserve">• </w:t>
      </w:r>
      <w:r>
        <w:rPr>
          <w:rFonts w:cs="Arial"/>
          <w:rtl/>
        </w:rPr>
        <w:t>عند</w:t>
      </w:r>
      <w:r>
        <w:t xml:space="preserve"> </w:t>
      </w:r>
      <w:r>
        <w:rPr>
          <w:rFonts w:cs="Arial"/>
          <w:rtl/>
        </w:rPr>
        <w:t>الغضب</w:t>
      </w:r>
      <w:r>
        <w:t xml:space="preserve"> </w:t>
      </w:r>
      <w:r>
        <w:rPr>
          <w:rFonts w:cs="Arial"/>
          <w:rtl/>
        </w:rPr>
        <w:t>أو</w:t>
      </w:r>
      <w:r>
        <w:t xml:space="preserve"> </w:t>
      </w:r>
      <w:r>
        <w:rPr>
          <w:rFonts w:cs="Arial"/>
          <w:rtl/>
        </w:rPr>
        <w:t>التوتر</w:t>
      </w:r>
      <w:r>
        <w:t>.</w:t>
      </w:r>
    </w:p>
    <w:p w14:paraId="58702A72" w14:textId="77777777" w:rsidR="00E96828" w:rsidRDefault="001D49CE" w:rsidP="001D49CE">
      <w:pPr>
        <w:pStyle w:val="Heading2"/>
        <w:bidi/>
      </w:pPr>
      <w:r>
        <w:t>🔑</w:t>
      </w:r>
      <w:r>
        <w:t xml:space="preserve"> </w:t>
      </w:r>
      <w:r>
        <w:rPr>
          <w:rFonts w:cs="Calibri"/>
          <w:rtl/>
        </w:rPr>
        <w:t>لماذا</w:t>
      </w:r>
      <w:r>
        <w:t xml:space="preserve"> </w:t>
      </w:r>
      <w:r>
        <w:rPr>
          <w:rFonts w:cs="Calibri"/>
          <w:rtl/>
        </w:rPr>
        <w:t>يعتبر</w:t>
      </w:r>
      <w:r>
        <w:t xml:space="preserve"> </w:t>
      </w:r>
      <w:r>
        <w:rPr>
          <w:rFonts w:cs="Calibri"/>
          <w:rtl/>
        </w:rPr>
        <w:t>تغيير</w:t>
      </w:r>
      <w:r>
        <w:t xml:space="preserve"> </w:t>
      </w:r>
      <w:r>
        <w:rPr>
          <w:rFonts w:cs="Calibri"/>
          <w:rtl/>
        </w:rPr>
        <w:t>السلوك</w:t>
      </w:r>
      <w:r>
        <w:t xml:space="preserve"> </w:t>
      </w:r>
      <w:r>
        <w:rPr>
          <w:rFonts w:cs="Calibri"/>
          <w:rtl/>
        </w:rPr>
        <w:t>مهماً؟</w:t>
      </w:r>
    </w:p>
    <w:p w14:paraId="6219457B" w14:textId="77777777" w:rsidR="00E96828" w:rsidRDefault="001D49CE" w:rsidP="001D49CE">
      <w:pPr>
        <w:bidi/>
      </w:pPr>
      <w:r>
        <w:rPr>
          <w:rFonts w:cs="Arial"/>
          <w:rtl/>
        </w:rPr>
        <w:t>يساعد</w:t>
      </w:r>
      <w:r>
        <w:t xml:space="preserve"> </w:t>
      </w:r>
      <w:r>
        <w:rPr>
          <w:rFonts w:cs="Arial"/>
          <w:rtl/>
        </w:rPr>
        <w:t>التخلص</w:t>
      </w:r>
      <w:r>
        <w:t xml:space="preserve"> </w:t>
      </w:r>
      <w:r>
        <w:rPr>
          <w:rFonts w:cs="Arial"/>
          <w:rtl/>
        </w:rPr>
        <w:t>من</w:t>
      </w:r>
      <w:r>
        <w:t xml:space="preserve"> </w:t>
      </w:r>
      <w:r>
        <w:rPr>
          <w:rFonts w:cs="Arial"/>
          <w:rtl/>
        </w:rPr>
        <w:t>الروابط</w:t>
      </w:r>
      <w:r>
        <w:t xml:space="preserve"> </w:t>
      </w:r>
      <w:r>
        <w:rPr>
          <w:rFonts w:cs="Arial"/>
          <w:rtl/>
        </w:rPr>
        <w:t>بين</w:t>
      </w:r>
      <w:r>
        <w:t xml:space="preserve"> </w:t>
      </w:r>
      <w:r>
        <w:rPr>
          <w:rFonts w:cs="Arial"/>
          <w:rtl/>
        </w:rPr>
        <w:t>التدخين</w:t>
      </w:r>
      <w:r>
        <w:t xml:space="preserve"> </w:t>
      </w:r>
      <w:r>
        <w:rPr>
          <w:rFonts w:cs="Arial"/>
          <w:rtl/>
        </w:rPr>
        <w:t>والعادات</w:t>
      </w:r>
      <w:r>
        <w:t xml:space="preserve"> </w:t>
      </w:r>
      <w:r>
        <w:rPr>
          <w:rFonts w:cs="Arial"/>
          <w:rtl/>
        </w:rPr>
        <w:t>اليومية</w:t>
      </w:r>
      <w:r>
        <w:t xml:space="preserve"> </w:t>
      </w:r>
      <w:r>
        <w:rPr>
          <w:rFonts w:cs="Arial"/>
          <w:rtl/>
        </w:rPr>
        <w:t>الدماغ</w:t>
      </w:r>
      <w:r>
        <w:t xml:space="preserve"> </w:t>
      </w:r>
      <w:r>
        <w:rPr>
          <w:rFonts w:cs="Arial"/>
          <w:rtl/>
        </w:rPr>
        <w:t>على</w:t>
      </w:r>
      <w:r>
        <w:t xml:space="preserve"> </w:t>
      </w:r>
      <w:r>
        <w:rPr>
          <w:rFonts w:cs="Arial"/>
          <w:rtl/>
        </w:rPr>
        <w:t>التكيف</w:t>
      </w:r>
      <w:r>
        <w:t xml:space="preserve"> </w:t>
      </w:r>
      <w:r>
        <w:rPr>
          <w:rFonts w:cs="Arial"/>
          <w:rtl/>
        </w:rPr>
        <w:t>مع</w:t>
      </w:r>
      <w:r>
        <w:t xml:space="preserve"> </w:t>
      </w:r>
      <w:r>
        <w:rPr>
          <w:rFonts w:cs="Arial"/>
          <w:rtl/>
        </w:rPr>
        <w:t>الحياة</w:t>
      </w:r>
      <w:r>
        <w:t xml:space="preserve"> </w:t>
      </w:r>
      <w:r>
        <w:rPr>
          <w:rFonts w:cs="Arial"/>
          <w:rtl/>
        </w:rPr>
        <w:t>دون</w:t>
      </w:r>
      <w:r>
        <w:t xml:space="preserve"> </w:t>
      </w:r>
      <w:r>
        <w:rPr>
          <w:rFonts w:cs="Arial"/>
          <w:rtl/>
        </w:rPr>
        <w:t>تدخين</w:t>
      </w:r>
      <w:r>
        <w:t>.</w:t>
      </w:r>
      <w:r>
        <w:br/>
      </w:r>
      <w:r>
        <w:br/>
      </w:r>
      <w:r>
        <w:rPr>
          <w:rFonts w:cs="Arial"/>
          <w:rtl/>
        </w:rPr>
        <w:t>إذا</w:t>
      </w:r>
      <w:r>
        <w:t xml:space="preserve"> </w:t>
      </w:r>
      <w:r>
        <w:rPr>
          <w:rFonts w:cs="Arial"/>
          <w:rtl/>
        </w:rPr>
        <w:t>شعرت</w:t>
      </w:r>
      <w:r>
        <w:t xml:space="preserve"> </w:t>
      </w:r>
      <w:r>
        <w:rPr>
          <w:rFonts w:cs="Arial"/>
          <w:rtl/>
        </w:rPr>
        <w:t>بالرغبة</w:t>
      </w:r>
      <w:r>
        <w:t xml:space="preserve"> </w:t>
      </w:r>
      <w:r>
        <w:rPr>
          <w:rFonts w:cs="Arial"/>
          <w:rtl/>
        </w:rPr>
        <w:t>في</w:t>
      </w:r>
      <w:r>
        <w:t xml:space="preserve"> </w:t>
      </w:r>
      <w:r>
        <w:rPr>
          <w:rFonts w:cs="Arial"/>
          <w:rtl/>
        </w:rPr>
        <w:t>التدخين</w:t>
      </w:r>
      <w:r>
        <w:t xml:space="preserve"> </w:t>
      </w:r>
      <w:r>
        <w:rPr>
          <w:rFonts w:cs="Arial"/>
          <w:rtl/>
        </w:rPr>
        <w:t>أثناء</w:t>
      </w:r>
      <w:r>
        <w:t xml:space="preserve"> </w:t>
      </w:r>
      <w:r>
        <w:rPr>
          <w:rFonts w:cs="Arial"/>
          <w:rtl/>
        </w:rPr>
        <w:t>الجلوس</w:t>
      </w:r>
      <w:r>
        <w:t xml:space="preserve"> </w:t>
      </w:r>
      <w:r>
        <w:rPr>
          <w:rFonts w:cs="Arial"/>
          <w:rtl/>
        </w:rPr>
        <w:t>مع</w:t>
      </w:r>
      <w:r>
        <w:t xml:space="preserve"> </w:t>
      </w:r>
      <w:r>
        <w:rPr>
          <w:rFonts w:cs="Arial"/>
          <w:rtl/>
        </w:rPr>
        <w:t>الأصدقاء</w:t>
      </w:r>
      <w:r>
        <w:t xml:space="preserve"> </w:t>
      </w:r>
      <w:r>
        <w:rPr>
          <w:rFonts w:cs="Arial"/>
          <w:rtl/>
        </w:rPr>
        <w:t>أو</w:t>
      </w:r>
      <w:r>
        <w:t xml:space="preserve"> </w:t>
      </w:r>
      <w:r>
        <w:rPr>
          <w:rFonts w:cs="Arial"/>
          <w:rtl/>
        </w:rPr>
        <w:t>أثناء</w:t>
      </w:r>
      <w:r>
        <w:t xml:space="preserve"> </w:t>
      </w:r>
      <w:r>
        <w:rPr>
          <w:rFonts w:cs="Arial"/>
          <w:rtl/>
        </w:rPr>
        <w:t>القيادة،</w:t>
      </w:r>
      <w:r>
        <w:t xml:space="preserve"> </w:t>
      </w:r>
      <w:r>
        <w:rPr>
          <w:rFonts w:cs="Arial"/>
          <w:rtl/>
        </w:rPr>
        <w:t>فحاول</w:t>
      </w:r>
      <w:r>
        <w:t xml:space="preserve"> </w:t>
      </w:r>
      <w:r>
        <w:rPr>
          <w:rFonts w:cs="Arial"/>
          <w:rtl/>
        </w:rPr>
        <w:t>تغيير</w:t>
      </w:r>
      <w:r>
        <w:t xml:space="preserve"> </w:t>
      </w:r>
      <w:r>
        <w:rPr>
          <w:rFonts w:cs="Arial"/>
          <w:rtl/>
        </w:rPr>
        <w:t>المكان</w:t>
      </w:r>
      <w:r>
        <w:t xml:space="preserve"> </w:t>
      </w:r>
      <w:r>
        <w:rPr>
          <w:rFonts w:cs="Arial"/>
          <w:rtl/>
        </w:rPr>
        <w:t>أو</w:t>
      </w:r>
      <w:r>
        <w:t xml:space="preserve"> </w:t>
      </w:r>
      <w:r>
        <w:rPr>
          <w:rFonts w:cs="Arial"/>
          <w:rtl/>
        </w:rPr>
        <w:t>النشاط</w:t>
      </w:r>
      <w:r>
        <w:t xml:space="preserve"> </w:t>
      </w:r>
      <w:r>
        <w:rPr>
          <w:rFonts w:cs="Arial"/>
          <w:rtl/>
        </w:rPr>
        <w:t>بدلاً</w:t>
      </w:r>
      <w:r>
        <w:t xml:space="preserve"> </w:t>
      </w:r>
      <w:r>
        <w:rPr>
          <w:rFonts w:cs="Arial"/>
          <w:rtl/>
        </w:rPr>
        <w:t>من</w:t>
      </w:r>
      <w:r>
        <w:t xml:space="preserve"> </w:t>
      </w:r>
      <w:r>
        <w:rPr>
          <w:rFonts w:cs="Arial"/>
          <w:rtl/>
        </w:rPr>
        <w:t>التدخين</w:t>
      </w:r>
      <w:r>
        <w:t>.</w:t>
      </w:r>
    </w:p>
    <w:p w14:paraId="7E8B795D" w14:textId="77777777" w:rsidR="00E96828" w:rsidRDefault="001D49CE" w:rsidP="001D49CE">
      <w:pPr>
        <w:pStyle w:val="Heading2"/>
        <w:bidi/>
      </w:pPr>
      <w:r>
        <w:t>💊</w:t>
      </w:r>
      <w:r>
        <w:t xml:space="preserve"> </w:t>
      </w:r>
      <w:r>
        <w:rPr>
          <w:rFonts w:cs="Calibri"/>
          <w:rtl/>
        </w:rPr>
        <w:t>الدواء</w:t>
      </w:r>
      <w:r>
        <w:t xml:space="preserve"> </w:t>
      </w:r>
      <w:r>
        <w:rPr>
          <w:rFonts w:cs="Calibri"/>
          <w:rtl/>
        </w:rPr>
        <w:t>يساعدك</w:t>
      </w:r>
      <w:r>
        <w:t xml:space="preserve">... </w:t>
      </w:r>
      <w:r>
        <w:rPr>
          <w:rFonts w:cs="Calibri"/>
          <w:rtl/>
        </w:rPr>
        <w:t>لكن</w:t>
      </w:r>
      <w:r>
        <w:t xml:space="preserve"> </w:t>
      </w:r>
      <w:r>
        <w:rPr>
          <w:rFonts w:cs="Calibri"/>
          <w:rtl/>
        </w:rPr>
        <w:t>النجاح</w:t>
      </w:r>
      <w:r>
        <w:t xml:space="preserve"> </w:t>
      </w:r>
      <w:r>
        <w:rPr>
          <w:rFonts w:cs="Calibri"/>
          <w:rtl/>
        </w:rPr>
        <w:t>يعتمد</w:t>
      </w:r>
      <w:r>
        <w:t xml:space="preserve"> </w:t>
      </w:r>
      <w:r>
        <w:rPr>
          <w:rFonts w:cs="Calibri"/>
          <w:rtl/>
        </w:rPr>
        <w:t>عليك</w:t>
      </w:r>
    </w:p>
    <w:p w14:paraId="47BBE463" w14:textId="77777777" w:rsidR="00E96828" w:rsidRDefault="001D49CE" w:rsidP="001D49CE">
      <w:pPr>
        <w:bidi/>
      </w:pPr>
      <w:r>
        <w:rPr>
          <w:rFonts w:cs="Arial"/>
          <w:rtl/>
        </w:rPr>
        <w:t>يساعد</w:t>
      </w:r>
      <w:r>
        <w:t xml:space="preserve"> </w:t>
      </w:r>
      <w:r>
        <w:rPr>
          <w:rFonts w:cs="Arial"/>
          <w:rtl/>
        </w:rPr>
        <w:t>الدواء</w:t>
      </w:r>
      <w:r>
        <w:t xml:space="preserve"> </w:t>
      </w:r>
      <w:r>
        <w:rPr>
          <w:rFonts w:cs="Arial"/>
          <w:rtl/>
        </w:rPr>
        <w:t>على</w:t>
      </w:r>
      <w:r>
        <w:t xml:space="preserve"> </w:t>
      </w:r>
      <w:r>
        <w:rPr>
          <w:rFonts w:cs="Arial"/>
          <w:rtl/>
        </w:rPr>
        <w:t>تقليل</w:t>
      </w:r>
      <w:r>
        <w:t xml:space="preserve"> </w:t>
      </w:r>
      <w:r>
        <w:rPr>
          <w:rFonts w:cs="Arial"/>
          <w:rtl/>
        </w:rPr>
        <w:t>الرغبة</w:t>
      </w:r>
      <w:r>
        <w:t xml:space="preserve"> </w:t>
      </w:r>
      <w:r>
        <w:rPr>
          <w:rFonts w:cs="Arial"/>
          <w:rtl/>
        </w:rPr>
        <w:t>في</w:t>
      </w:r>
      <w:r>
        <w:t xml:space="preserve"> </w:t>
      </w:r>
      <w:r>
        <w:rPr>
          <w:rFonts w:cs="Arial"/>
          <w:rtl/>
        </w:rPr>
        <w:t>التدخين،</w:t>
      </w:r>
      <w:r>
        <w:t xml:space="preserve"> </w:t>
      </w:r>
      <w:r>
        <w:rPr>
          <w:rFonts w:cs="Arial"/>
          <w:rtl/>
        </w:rPr>
        <w:t>لكن</w:t>
      </w:r>
      <w:r>
        <w:t xml:space="preserve"> </w:t>
      </w:r>
      <w:r>
        <w:rPr>
          <w:rFonts w:cs="Arial"/>
          <w:rtl/>
        </w:rPr>
        <w:t>النجاح</w:t>
      </w:r>
      <w:r>
        <w:t xml:space="preserve"> </w:t>
      </w:r>
      <w:r>
        <w:rPr>
          <w:rFonts w:cs="Arial"/>
          <w:rtl/>
        </w:rPr>
        <w:t>الحقيقي</w:t>
      </w:r>
      <w:r>
        <w:t xml:space="preserve"> </w:t>
      </w:r>
      <w:r>
        <w:rPr>
          <w:rFonts w:cs="Arial"/>
          <w:rtl/>
        </w:rPr>
        <w:t>يعتمد</w:t>
      </w:r>
      <w:r>
        <w:t xml:space="preserve"> </w:t>
      </w:r>
      <w:r>
        <w:rPr>
          <w:rFonts w:cs="Arial"/>
          <w:rtl/>
        </w:rPr>
        <w:t>على</w:t>
      </w:r>
      <w:r>
        <w:t xml:space="preserve"> </w:t>
      </w:r>
      <w:r>
        <w:rPr>
          <w:rFonts w:cs="Arial"/>
          <w:rtl/>
        </w:rPr>
        <w:t>تغيير</w:t>
      </w:r>
      <w:r>
        <w:t xml:space="preserve"> </w:t>
      </w:r>
      <w:r>
        <w:rPr>
          <w:rFonts w:cs="Arial"/>
          <w:rtl/>
        </w:rPr>
        <w:t>العادات</w:t>
      </w:r>
      <w:r>
        <w:t xml:space="preserve"> </w:t>
      </w:r>
      <w:r>
        <w:rPr>
          <w:rFonts w:cs="Arial"/>
          <w:rtl/>
        </w:rPr>
        <w:t>اليومية</w:t>
      </w:r>
      <w:r>
        <w:t xml:space="preserve"> </w:t>
      </w:r>
      <w:r>
        <w:rPr>
          <w:rFonts w:cs="Arial"/>
          <w:rtl/>
        </w:rPr>
        <w:t>والالتزام</w:t>
      </w:r>
      <w:r>
        <w:t xml:space="preserve"> </w:t>
      </w:r>
      <w:r>
        <w:rPr>
          <w:rFonts w:cs="Arial"/>
          <w:rtl/>
        </w:rPr>
        <w:t>بخطة</w:t>
      </w:r>
      <w:r>
        <w:t xml:space="preserve"> </w:t>
      </w:r>
      <w:r>
        <w:rPr>
          <w:rFonts w:cs="Arial"/>
          <w:rtl/>
        </w:rPr>
        <w:t>العلاج</w:t>
      </w:r>
      <w:r>
        <w:t>.</w:t>
      </w:r>
    </w:p>
    <w:p w14:paraId="0E3590B2" w14:textId="77777777" w:rsidR="00E96828" w:rsidRDefault="001D49CE" w:rsidP="001D49CE">
      <w:pPr>
        <w:pStyle w:val="Heading2"/>
        <w:bidi/>
      </w:pPr>
      <w:r>
        <w:t>🧩</w:t>
      </w:r>
      <w:r>
        <w:t xml:space="preserve"> </w:t>
      </w:r>
      <w:r>
        <w:rPr>
          <w:rFonts w:cs="Calibri"/>
          <w:rtl/>
        </w:rPr>
        <w:t>نصائح</w:t>
      </w:r>
      <w:r>
        <w:t xml:space="preserve"> </w:t>
      </w:r>
      <w:r>
        <w:rPr>
          <w:rFonts w:cs="Calibri"/>
          <w:rtl/>
        </w:rPr>
        <w:t>عملية</w:t>
      </w:r>
    </w:p>
    <w:p w14:paraId="37FCB144" w14:textId="77777777" w:rsidR="00E96828" w:rsidRDefault="001D49CE" w:rsidP="001D49CE">
      <w:pPr>
        <w:bidi/>
      </w:pPr>
      <w:r>
        <w:t xml:space="preserve">• </w:t>
      </w:r>
      <w:r>
        <w:rPr>
          <w:rFonts w:cs="Arial"/>
          <w:rtl/>
        </w:rPr>
        <w:t>است</w:t>
      </w:r>
      <w:r>
        <w:rPr>
          <w:rFonts w:cs="Arial"/>
          <w:rtl/>
        </w:rPr>
        <w:t>خدم</w:t>
      </w:r>
      <w:r>
        <w:t xml:space="preserve"> </w:t>
      </w:r>
      <w:r>
        <w:rPr>
          <w:rFonts w:cs="Arial"/>
          <w:rtl/>
        </w:rPr>
        <w:t>اليد</w:t>
      </w:r>
      <w:r>
        <w:t xml:space="preserve"> </w:t>
      </w:r>
      <w:r>
        <w:rPr>
          <w:rFonts w:cs="Arial"/>
          <w:rtl/>
        </w:rPr>
        <w:t>الأخرى</w:t>
      </w:r>
      <w:r>
        <w:t xml:space="preserve"> </w:t>
      </w:r>
      <w:r>
        <w:rPr>
          <w:rFonts w:cs="Arial"/>
          <w:rtl/>
        </w:rPr>
        <w:t>عند</w:t>
      </w:r>
      <w:r>
        <w:t xml:space="preserve"> </w:t>
      </w:r>
      <w:r>
        <w:rPr>
          <w:rFonts w:cs="Arial"/>
          <w:rtl/>
        </w:rPr>
        <w:t>حمل</w:t>
      </w:r>
      <w:r>
        <w:t xml:space="preserve"> </w:t>
      </w:r>
      <w:r>
        <w:rPr>
          <w:rFonts w:cs="Arial"/>
          <w:rtl/>
        </w:rPr>
        <w:t>السيجارة</w:t>
      </w:r>
      <w:r>
        <w:t>.</w:t>
      </w:r>
      <w:r>
        <w:br/>
        <w:t xml:space="preserve">• </w:t>
      </w:r>
      <w:r>
        <w:rPr>
          <w:rFonts w:cs="Arial"/>
          <w:rtl/>
        </w:rPr>
        <w:t>أزل</w:t>
      </w:r>
      <w:r>
        <w:t xml:space="preserve"> </w:t>
      </w:r>
      <w:r>
        <w:rPr>
          <w:rFonts w:cs="Arial"/>
          <w:rtl/>
        </w:rPr>
        <w:t>منافض</w:t>
      </w:r>
      <w:r>
        <w:t xml:space="preserve"> </w:t>
      </w:r>
      <w:r>
        <w:rPr>
          <w:rFonts w:cs="Arial"/>
          <w:rtl/>
        </w:rPr>
        <w:t>السجائر</w:t>
      </w:r>
      <w:r>
        <w:t xml:space="preserve"> </w:t>
      </w:r>
      <w:r>
        <w:rPr>
          <w:rFonts w:cs="Arial"/>
          <w:rtl/>
        </w:rPr>
        <w:t>من</w:t>
      </w:r>
      <w:r>
        <w:t xml:space="preserve"> </w:t>
      </w:r>
      <w:r>
        <w:rPr>
          <w:rFonts w:cs="Arial"/>
          <w:rtl/>
        </w:rPr>
        <w:t>المنزل</w:t>
      </w:r>
      <w:r>
        <w:t>.</w:t>
      </w:r>
      <w:r>
        <w:br/>
        <w:t xml:space="preserve">• </w:t>
      </w:r>
      <w:r>
        <w:rPr>
          <w:rFonts w:cs="Arial"/>
          <w:rtl/>
        </w:rPr>
        <w:t>تجنب</w:t>
      </w:r>
      <w:r>
        <w:t xml:space="preserve"> </w:t>
      </w:r>
      <w:r>
        <w:rPr>
          <w:rFonts w:cs="Arial"/>
          <w:rtl/>
        </w:rPr>
        <w:t>مخالطة</w:t>
      </w:r>
      <w:r>
        <w:t xml:space="preserve"> </w:t>
      </w:r>
      <w:r>
        <w:rPr>
          <w:rFonts w:cs="Arial"/>
          <w:rtl/>
        </w:rPr>
        <w:t>المدخنين</w:t>
      </w:r>
      <w:r>
        <w:t xml:space="preserve"> </w:t>
      </w:r>
      <w:r>
        <w:rPr>
          <w:rFonts w:cs="Arial"/>
          <w:rtl/>
        </w:rPr>
        <w:t>في</w:t>
      </w:r>
      <w:r>
        <w:t xml:space="preserve"> </w:t>
      </w:r>
      <w:r>
        <w:rPr>
          <w:rFonts w:cs="Arial"/>
          <w:rtl/>
        </w:rPr>
        <w:t>الأسابيع</w:t>
      </w:r>
      <w:r>
        <w:t xml:space="preserve"> </w:t>
      </w:r>
      <w:r>
        <w:rPr>
          <w:rFonts w:cs="Arial"/>
          <w:rtl/>
        </w:rPr>
        <w:t>الأولى</w:t>
      </w:r>
      <w:r>
        <w:t>.</w:t>
      </w:r>
      <w:r>
        <w:br/>
        <w:t xml:space="preserve">• </w:t>
      </w:r>
      <w:r>
        <w:rPr>
          <w:rFonts w:cs="Arial"/>
          <w:rtl/>
        </w:rPr>
        <w:t>إذا</w:t>
      </w:r>
      <w:r>
        <w:t xml:space="preserve"> </w:t>
      </w:r>
      <w:r>
        <w:rPr>
          <w:rFonts w:cs="Arial"/>
          <w:rtl/>
        </w:rPr>
        <w:t>كان</w:t>
      </w:r>
      <w:r>
        <w:t xml:space="preserve"> </w:t>
      </w:r>
      <w:r>
        <w:rPr>
          <w:rFonts w:cs="Arial"/>
          <w:rtl/>
        </w:rPr>
        <w:t>الزوج</w:t>
      </w:r>
      <w:r>
        <w:t xml:space="preserve"> </w:t>
      </w:r>
      <w:r>
        <w:rPr>
          <w:rFonts w:cs="Arial"/>
          <w:rtl/>
        </w:rPr>
        <w:t>أو</w:t>
      </w:r>
      <w:r>
        <w:t xml:space="preserve"> </w:t>
      </w:r>
      <w:r>
        <w:rPr>
          <w:rFonts w:cs="Arial"/>
          <w:rtl/>
        </w:rPr>
        <w:t>الزوجة</w:t>
      </w:r>
      <w:r>
        <w:t xml:space="preserve"> </w:t>
      </w:r>
      <w:r>
        <w:rPr>
          <w:rFonts w:cs="Arial"/>
          <w:rtl/>
        </w:rPr>
        <w:t>مدخناً،</w:t>
      </w:r>
      <w:r>
        <w:t xml:space="preserve"> </w:t>
      </w:r>
      <w:r>
        <w:rPr>
          <w:rFonts w:cs="Arial"/>
          <w:rtl/>
        </w:rPr>
        <w:t>فحاولا</w:t>
      </w:r>
      <w:r>
        <w:t xml:space="preserve"> </w:t>
      </w:r>
      <w:r>
        <w:rPr>
          <w:rFonts w:cs="Arial"/>
          <w:rtl/>
        </w:rPr>
        <w:t>الإقلاع</w:t>
      </w:r>
      <w:r>
        <w:t xml:space="preserve"> </w:t>
      </w:r>
      <w:r>
        <w:rPr>
          <w:rFonts w:cs="Arial"/>
          <w:rtl/>
        </w:rPr>
        <w:t>معاً</w:t>
      </w:r>
      <w:r>
        <w:t>.</w:t>
      </w:r>
      <w:r>
        <w:br/>
        <w:t xml:space="preserve">• </w:t>
      </w:r>
      <w:r>
        <w:rPr>
          <w:rFonts w:cs="Arial"/>
          <w:rtl/>
        </w:rPr>
        <w:t>اشرب</w:t>
      </w:r>
      <w:r>
        <w:t xml:space="preserve"> </w:t>
      </w:r>
      <w:r>
        <w:rPr>
          <w:rFonts w:cs="Arial"/>
          <w:rtl/>
        </w:rPr>
        <w:t>الماء،</w:t>
      </w:r>
      <w:r>
        <w:t xml:space="preserve"> </w:t>
      </w:r>
      <w:r>
        <w:rPr>
          <w:rFonts w:cs="Arial"/>
          <w:rtl/>
        </w:rPr>
        <w:t>ونظف</w:t>
      </w:r>
      <w:r>
        <w:t xml:space="preserve"> </w:t>
      </w:r>
      <w:r>
        <w:rPr>
          <w:rFonts w:cs="Arial"/>
          <w:rtl/>
        </w:rPr>
        <w:t>أسنانك</w:t>
      </w:r>
      <w:r>
        <w:t xml:space="preserve"> </w:t>
      </w:r>
      <w:r>
        <w:rPr>
          <w:rFonts w:cs="Arial"/>
          <w:rtl/>
        </w:rPr>
        <w:t>بعد</w:t>
      </w:r>
      <w:r>
        <w:t xml:space="preserve"> </w:t>
      </w:r>
      <w:r>
        <w:rPr>
          <w:rFonts w:cs="Arial"/>
          <w:rtl/>
        </w:rPr>
        <w:t>الطعام</w:t>
      </w:r>
      <w:r>
        <w:t>.</w:t>
      </w:r>
      <w:r>
        <w:br/>
        <w:t xml:space="preserve">• </w:t>
      </w:r>
      <w:r>
        <w:rPr>
          <w:rFonts w:cs="Arial"/>
          <w:rtl/>
        </w:rPr>
        <w:t>مارس</w:t>
      </w:r>
      <w:r>
        <w:t xml:space="preserve"> </w:t>
      </w:r>
      <w:r>
        <w:rPr>
          <w:rFonts w:cs="Arial"/>
          <w:rtl/>
        </w:rPr>
        <w:t>المشي</w:t>
      </w:r>
      <w:r>
        <w:t xml:space="preserve"> </w:t>
      </w:r>
      <w:r>
        <w:rPr>
          <w:rFonts w:cs="Arial"/>
          <w:rtl/>
        </w:rPr>
        <w:t>وتمارين</w:t>
      </w:r>
      <w:r>
        <w:t xml:space="preserve"> </w:t>
      </w:r>
      <w:r>
        <w:rPr>
          <w:rFonts w:cs="Arial"/>
          <w:rtl/>
        </w:rPr>
        <w:t>التنفس</w:t>
      </w:r>
      <w:r>
        <w:t>.</w:t>
      </w:r>
      <w:r>
        <w:br/>
        <w:t xml:space="preserve">• </w:t>
      </w:r>
      <w:r>
        <w:rPr>
          <w:rFonts w:cs="Arial"/>
          <w:rtl/>
        </w:rPr>
        <w:t>اشغل</w:t>
      </w:r>
      <w:r>
        <w:t xml:space="preserve"> </w:t>
      </w:r>
      <w:r>
        <w:rPr>
          <w:rFonts w:cs="Arial"/>
          <w:rtl/>
        </w:rPr>
        <w:t>نفسك</w:t>
      </w:r>
      <w:r>
        <w:t xml:space="preserve"> </w:t>
      </w:r>
      <w:r>
        <w:rPr>
          <w:rFonts w:cs="Arial"/>
          <w:rtl/>
        </w:rPr>
        <w:t>بهواية</w:t>
      </w:r>
      <w:r>
        <w:t xml:space="preserve"> </w:t>
      </w:r>
      <w:r>
        <w:rPr>
          <w:rFonts w:cs="Arial"/>
          <w:rtl/>
        </w:rPr>
        <w:t>أو</w:t>
      </w:r>
      <w:r>
        <w:t xml:space="preserve"> </w:t>
      </w:r>
      <w:r>
        <w:rPr>
          <w:rFonts w:cs="Arial"/>
          <w:rtl/>
        </w:rPr>
        <w:t>نشاط</w:t>
      </w:r>
      <w:r>
        <w:t xml:space="preserve"> </w:t>
      </w:r>
      <w:r>
        <w:rPr>
          <w:rFonts w:cs="Arial"/>
          <w:rtl/>
        </w:rPr>
        <w:t>تحبه</w:t>
      </w:r>
      <w:r>
        <w:t>.</w:t>
      </w:r>
    </w:p>
    <w:p w14:paraId="742944CF" w14:textId="77777777" w:rsidR="00E96828" w:rsidRDefault="001D49CE" w:rsidP="001D49CE">
      <w:pPr>
        <w:pStyle w:val="Heading2"/>
        <w:bidi/>
      </w:pPr>
      <w:r>
        <w:t>⚠</w:t>
      </w:r>
      <w:r>
        <w:t>️</w:t>
      </w:r>
      <w:r>
        <w:t xml:space="preserve"> </w:t>
      </w:r>
      <w:r>
        <w:rPr>
          <w:rFonts w:cs="Calibri"/>
          <w:rtl/>
        </w:rPr>
        <w:t>تجنب</w:t>
      </w:r>
      <w:r>
        <w:t xml:space="preserve"> </w:t>
      </w:r>
      <w:r>
        <w:rPr>
          <w:rFonts w:cs="Calibri"/>
          <w:rtl/>
        </w:rPr>
        <w:t>الكحول</w:t>
      </w:r>
    </w:p>
    <w:p w14:paraId="6E41A17F" w14:textId="77777777" w:rsidR="00E96828" w:rsidRDefault="001D49CE" w:rsidP="001D49CE">
      <w:pPr>
        <w:bidi/>
      </w:pPr>
      <w:r>
        <w:rPr>
          <w:rFonts w:cs="Arial"/>
          <w:rtl/>
        </w:rPr>
        <w:t>ينصح</w:t>
      </w:r>
      <w:r>
        <w:t xml:space="preserve"> </w:t>
      </w:r>
      <w:r>
        <w:rPr>
          <w:rFonts w:cs="Arial"/>
          <w:rtl/>
        </w:rPr>
        <w:t>بتجنب</w:t>
      </w:r>
      <w:r>
        <w:t xml:space="preserve"> </w:t>
      </w:r>
      <w:r>
        <w:rPr>
          <w:rFonts w:cs="Arial"/>
          <w:rtl/>
        </w:rPr>
        <w:t>تناول</w:t>
      </w:r>
      <w:r>
        <w:t xml:space="preserve"> </w:t>
      </w:r>
      <w:r>
        <w:rPr>
          <w:rFonts w:cs="Arial"/>
          <w:rtl/>
        </w:rPr>
        <w:t>الكحول</w:t>
      </w:r>
      <w:r>
        <w:t xml:space="preserve"> </w:t>
      </w:r>
      <w:r>
        <w:rPr>
          <w:rFonts w:cs="Arial"/>
          <w:rtl/>
        </w:rPr>
        <w:t>خلال</w:t>
      </w:r>
      <w:r>
        <w:t xml:space="preserve"> </w:t>
      </w:r>
      <w:r>
        <w:rPr>
          <w:rFonts w:cs="Arial"/>
          <w:rtl/>
        </w:rPr>
        <w:t>الأشهر</w:t>
      </w:r>
      <w:r>
        <w:t xml:space="preserve"> </w:t>
      </w:r>
      <w:r>
        <w:rPr>
          <w:rFonts w:cs="Arial"/>
          <w:rtl/>
        </w:rPr>
        <w:t>الستة</w:t>
      </w:r>
      <w:r>
        <w:t xml:space="preserve"> </w:t>
      </w:r>
      <w:r>
        <w:rPr>
          <w:rFonts w:cs="Arial"/>
          <w:rtl/>
        </w:rPr>
        <w:t>الأولى</w:t>
      </w:r>
      <w:r>
        <w:t xml:space="preserve"> </w:t>
      </w:r>
      <w:r>
        <w:rPr>
          <w:rFonts w:cs="Arial"/>
          <w:rtl/>
        </w:rPr>
        <w:t>بعد</w:t>
      </w:r>
      <w:r>
        <w:t xml:space="preserve"> </w:t>
      </w:r>
      <w:r>
        <w:rPr>
          <w:rFonts w:cs="Arial"/>
          <w:rtl/>
        </w:rPr>
        <w:t>الإقلاع</w:t>
      </w:r>
      <w:r>
        <w:t xml:space="preserve"> </w:t>
      </w:r>
      <w:r>
        <w:rPr>
          <w:rFonts w:cs="Arial"/>
          <w:rtl/>
        </w:rPr>
        <w:t>عن</w:t>
      </w:r>
      <w:r>
        <w:t xml:space="preserve"> </w:t>
      </w:r>
      <w:r>
        <w:rPr>
          <w:rFonts w:cs="Arial"/>
          <w:rtl/>
        </w:rPr>
        <w:t>التدخين</w:t>
      </w:r>
      <w:r>
        <w:t xml:space="preserve"> </w:t>
      </w:r>
      <w:r>
        <w:rPr>
          <w:rFonts w:cs="Arial"/>
          <w:rtl/>
        </w:rPr>
        <w:t>لأنه</w:t>
      </w:r>
      <w:r>
        <w:t xml:space="preserve"> </w:t>
      </w:r>
      <w:r>
        <w:rPr>
          <w:rFonts w:cs="Arial"/>
          <w:rtl/>
        </w:rPr>
        <w:t>يزيد</w:t>
      </w:r>
      <w:r>
        <w:t xml:space="preserve"> </w:t>
      </w:r>
      <w:r>
        <w:rPr>
          <w:rFonts w:cs="Arial"/>
          <w:rtl/>
        </w:rPr>
        <w:t>من</w:t>
      </w:r>
      <w:r>
        <w:t xml:space="preserve"> </w:t>
      </w:r>
      <w:r>
        <w:rPr>
          <w:rFonts w:cs="Arial"/>
          <w:rtl/>
        </w:rPr>
        <w:t>احتمال</w:t>
      </w:r>
      <w:r>
        <w:t xml:space="preserve"> </w:t>
      </w:r>
      <w:r>
        <w:rPr>
          <w:rFonts w:cs="Arial"/>
          <w:rtl/>
        </w:rPr>
        <w:t>العودة</w:t>
      </w:r>
      <w:r>
        <w:t xml:space="preserve"> </w:t>
      </w:r>
      <w:r>
        <w:rPr>
          <w:rFonts w:cs="Arial"/>
          <w:rtl/>
        </w:rPr>
        <w:t>إلى</w:t>
      </w:r>
      <w:r>
        <w:t xml:space="preserve"> </w:t>
      </w:r>
      <w:r>
        <w:rPr>
          <w:rFonts w:cs="Arial"/>
          <w:rtl/>
        </w:rPr>
        <w:t>التدخين</w:t>
      </w:r>
      <w:r>
        <w:t>.</w:t>
      </w:r>
    </w:p>
    <w:p w14:paraId="66DD7F58" w14:textId="77777777" w:rsidR="00E96828" w:rsidRDefault="001D49CE" w:rsidP="001D49CE">
      <w:pPr>
        <w:pStyle w:val="Heading2"/>
        <w:bidi/>
      </w:pPr>
      <w:r>
        <w:t>🌟</w:t>
      </w:r>
      <w:r>
        <w:t xml:space="preserve"> </w:t>
      </w:r>
      <w:r>
        <w:rPr>
          <w:rFonts w:cs="Calibri"/>
          <w:rtl/>
        </w:rPr>
        <w:t>رسالة</w:t>
      </w:r>
      <w:r>
        <w:t xml:space="preserve"> </w:t>
      </w:r>
      <w:r>
        <w:rPr>
          <w:rFonts w:cs="Calibri"/>
          <w:rtl/>
        </w:rPr>
        <w:t>أخيرة</w:t>
      </w:r>
    </w:p>
    <w:p w14:paraId="5A6B36B2" w14:textId="77777777" w:rsidR="00E96828" w:rsidRDefault="001D49CE" w:rsidP="001D49CE">
      <w:pPr>
        <w:bidi/>
      </w:pPr>
      <w:r>
        <w:rPr>
          <w:rFonts w:cs="Arial"/>
          <w:rtl/>
        </w:rPr>
        <w:t>الإقلاع</w:t>
      </w:r>
      <w:r>
        <w:t xml:space="preserve"> </w:t>
      </w:r>
      <w:r>
        <w:rPr>
          <w:rFonts w:cs="Arial"/>
          <w:rtl/>
        </w:rPr>
        <w:t>عن</w:t>
      </w:r>
      <w:r>
        <w:t xml:space="preserve"> </w:t>
      </w:r>
      <w:r>
        <w:rPr>
          <w:rFonts w:cs="Arial"/>
          <w:rtl/>
        </w:rPr>
        <w:t>التدخين</w:t>
      </w:r>
      <w:r>
        <w:t xml:space="preserve"> </w:t>
      </w:r>
      <w:r>
        <w:rPr>
          <w:rFonts w:cs="Arial"/>
          <w:rtl/>
        </w:rPr>
        <w:t>قرار</w:t>
      </w:r>
      <w:r>
        <w:t xml:space="preserve"> </w:t>
      </w:r>
      <w:r>
        <w:rPr>
          <w:rFonts w:cs="Arial"/>
          <w:rtl/>
        </w:rPr>
        <w:t>يحسن</w:t>
      </w:r>
      <w:r>
        <w:t xml:space="preserve"> </w:t>
      </w:r>
      <w:r>
        <w:rPr>
          <w:rFonts w:cs="Arial"/>
          <w:rtl/>
        </w:rPr>
        <w:t>صحتك</w:t>
      </w:r>
      <w:r>
        <w:t xml:space="preserve"> </w:t>
      </w:r>
      <w:r>
        <w:rPr>
          <w:rFonts w:cs="Arial"/>
          <w:rtl/>
        </w:rPr>
        <w:t>وصحة</w:t>
      </w:r>
      <w:r>
        <w:t xml:space="preserve"> </w:t>
      </w:r>
      <w:r>
        <w:rPr>
          <w:rFonts w:cs="Arial"/>
          <w:rtl/>
        </w:rPr>
        <w:t>أسرتك</w:t>
      </w:r>
      <w:r>
        <w:t xml:space="preserve">. </w:t>
      </w:r>
      <w:r>
        <w:rPr>
          <w:rFonts w:cs="Arial"/>
          <w:rtl/>
        </w:rPr>
        <w:t>مع</w:t>
      </w:r>
      <w:r>
        <w:t xml:space="preserve"> </w:t>
      </w:r>
      <w:r>
        <w:rPr>
          <w:rFonts w:cs="Arial"/>
          <w:rtl/>
        </w:rPr>
        <w:t>الالتزام</w:t>
      </w:r>
      <w:r>
        <w:t xml:space="preserve"> </w:t>
      </w:r>
      <w:r>
        <w:rPr>
          <w:rFonts w:cs="Arial"/>
          <w:rtl/>
        </w:rPr>
        <w:t>بالعلاج</w:t>
      </w:r>
      <w:r>
        <w:t xml:space="preserve"> </w:t>
      </w:r>
      <w:r>
        <w:rPr>
          <w:rFonts w:cs="Arial"/>
          <w:rtl/>
        </w:rPr>
        <w:t>والمتابعة</w:t>
      </w:r>
      <w:r>
        <w:t xml:space="preserve"> </w:t>
      </w:r>
      <w:r>
        <w:rPr>
          <w:rFonts w:cs="Arial"/>
          <w:rtl/>
        </w:rPr>
        <w:t>الطبية</w:t>
      </w:r>
      <w:r>
        <w:t xml:space="preserve"> </w:t>
      </w:r>
      <w:r>
        <w:rPr>
          <w:rFonts w:cs="Arial"/>
          <w:rtl/>
        </w:rPr>
        <w:t>وتغيير</w:t>
      </w:r>
      <w:r>
        <w:t xml:space="preserve"> </w:t>
      </w:r>
      <w:r>
        <w:rPr>
          <w:rFonts w:cs="Arial"/>
          <w:rtl/>
        </w:rPr>
        <w:t>العادات</w:t>
      </w:r>
      <w:r>
        <w:t xml:space="preserve"> </w:t>
      </w:r>
      <w:r>
        <w:rPr>
          <w:rFonts w:cs="Arial"/>
          <w:rtl/>
        </w:rPr>
        <w:t>اليومية،</w:t>
      </w:r>
      <w:r>
        <w:t xml:space="preserve"> </w:t>
      </w:r>
      <w:r>
        <w:rPr>
          <w:rFonts w:cs="Arial"/>
          <w:rtl/>
        </w:rPr>
        <w:t>تزداد</w:t>
      </w:r>
      <w:r>
        <w:t xml:space="preserve"> </w:t>
      </w:r>
      <w:r>
        <w:rPr>
          <w:rFonts w:cs="Arial"/>
          <w:rtl/>
        </w:rPr>
        <w:t>فرص</w:t>
      </w:r>
      <w:r>
        <w:t xml:space="preserve"> </w:t>
      </w:r>
      <w:r>
        <w:rPr>
          <w:rFonts w:cs="Arial"/>
          <w:rtl/>
        </w:rPr>
        <w:t>النجاح</w:t>
      </w:r>
      <w:r>
        <w:t xml:space="preserve"> </w:t>
      </w:r>
      <w:r>
        <w:rPr>
          <w:rFonts w:cs="Arial"/>
          <w:rtl/>
        </w:rPr>
        <w:t>بشكل</w:t>
      </w:r>
      <w:r>
        <w:t xml:space="preserve"> </w:t>
      </w:r>
      <w:r>
        <w:rPr>
          <w:rFonts w:cs="Arial"/>
          <w:rtl/>
        </w:rPr>
        <w:t>كبير</w:t>
      </w:r>
      <w:r>
        <w:t>.</w:t>
      </w:r>
    </w:p>
    <w:sectPr w:rsidR="00E96828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8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1D49CE"/>
    <w:rsid w:val="0029639D"/>
    <w:rsid w:val="00326F90"/>
    <w:rsid w:val="00AA1D8D"/>
    <w:rsid w:val="00B47730"/>
    <w:rsid w:val="00CB0664"/>
    <w:rsid w:val="00E96828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4062061"/>
  <w14:defaultImageDpi w14:val="300"/>
  <w15:docId w15:val="{8BF68DDD-2357-4BD6-861B-1D14D4940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693F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3DAE208FDA38479E00BB0C373E8473" ma:contentTypeVersion="19" ma:contentTypeDescription="Create a new document." ma:contentTypeScope="" ma:versionID="844479a3c3faa2163ef6414a8e075818">
  <xsd:schema xmlns:xsd="http://www.w3.org/2001/XMLSchema" xmlns:xs="http://www.w3.org/2001/XMLSchema" xmlns:p="http://schemas.microsoft.com/office/2006/metadata/properties" xmlns:ns2="943a1ffc-1d5b-4311-aa25-001339d9f8d7" xmlns:ns3="17d485bc-abab-4288-90d5-d8e63067c25a" targetNamespace="http://schemas.microsoft.com/office/2006/metadata/properties" ma:root="true" ma:fieldsID="5c9981fffbd89fe1fe16a25a36e9040d" ns2:_="" ns3:_="">
    <xsd:import namespace="943a1ffc-1d5b-4311-aa25-001339d9f8d7"/>
    <xsd:import namespace="17d485bc-abab-4288-90d5-d8e63067c2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1ffc-1d5b-4311-aa25-001339d9f8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be3ce402-834e-41eb-87d0-d5ace8e4c4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d485bc-abab-4288-90d5-d8e63067c25a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042c6d2-ce52-4b3f-9016-32b3c104dde1}" ma:internalName="TaxCatchAll" ma:showField="CatchAllData" ma:web="17d485bc-abab-4288-90d5-d8e63067c25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43a1ffc-1d5b-4311-aa25-001339d9f8d7">
      <Terms xmlns="http://schemas.microsoft.com/office/infopath/2007/PartnerControls"/>
    </lcf76f155ced4ddcb4097134ff3c332f>
    <TaxCatchAll xmlns="17d485bc-abab-4288-90d5-d8e63067c25a" xsi:nil="true"/>
  </documentManagement>
</p:properties>
</file>

<file path=customXml/itemProps1.xml><?xml version="1.0" encoding="utf-8"?>
<ds:datastoreItem xmlns:ds="http://schemas.openxmlformats.org/officeDocument/2006/customXml" ds:itemID="{414FC83E-183D-4923-8011-F8F0190DB36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9459A5C-6F70-41F9-A93E-45F2395478FC}"/>
</file>

<file path=customXml/itemProps3.xml><?xml version="1.0" encoding="utf-8"?>
<ds:datastoreItem xmlns:ds="http://schemas.openxmlformats.org/officeDocument/2006/customXml" ds:itemID="{807F1D3A-6122-4CCA-A988-34898F1A17E7}"/>
</file>

<file path=customXml/itemProps4.xml><?xml version="1.0" encoding="utf-8"?>
<ds:datastoreItem xmlns:ds="http://schemas.openxmlformats.org/officeDocument/2006/customXml" ds:itemID="{A460125D-6F8D-46F4-94AE-5275D4167B8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385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2577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Alaa DhifAllah</cp:lastModifiedBy>
  <cp:revision>2</cp:revision>
  <dcterms:created xsi:type="dcterms:W3CDTF">2013-12-23T23:15:00Z</dcterms:created>
  <dcterms:modified xsi:type="dcterms:W3CDTF">2026-07-17T06:24:00Z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0x010100203DAE208FDA38479E00BB0C373E8473</vt:lpwstr>
  </property>
</Properties>
</file>